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269" w:rsidRDefault="008B0933">
      <w:pPr>
        <w:spacing w:before="120" w:after="100"/>
      </w:pPr>
      <w:r>
        <w:rPr>
          <w:rFonts w:ascii="Calibri" w:eastAsia="Calibri" w:hAnsi="Calibri" w:cs="Calibri"/>
        </w:rPr>
        <w:t> </w:t>
      </w:r>
    </w:p>
    <w:p w:rsidR="006A6269" w:rsidRDefault="0060124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138.75pt;margin-top:.9pt;width:222pt;height:162pt;z-index:251658240;mso-position-vertical-relative:line" o:allowoverlap="f">
            <v:imagedata r:id="rId7" o:title=""/>
            <w10:wrap type="square"/>
          </v:shape>
        </w:pict>
      </w:r>
      <w:r w:rsidR="008B0933"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Gotham Pro" w:eastAsia="Gotham Pro" w:hAnsi="Gotham Pro" w:cs="Gotham Pro"/>
        </w:rPr>
        <w:t> </w:t>
      </w:r>
    </w:p>
    <w:p w:rsidR="006A6269" w:rsidRDefault="008B0933">
      <w:r>
        <w:rPr>
          <w:rFonts w:ascii="Gotham Pro" w:eastAsia="Gotham Pro" w:hAnsi="Gotham Pro" w:cs="Gotham Pro"/>
        </w:rPr>
        <w:t> </w:t>
      </w:r>
    </w:p>
    <w:p w:rsidR="006A6269" w:rsidRDefault="008B0933">
      <w:r>
        <w:rPr>
          <w:rFonts w:ascii="Gotham Pro" w:eastAsia="Gotham Pro" w:hAnsi="Gotham Pro" w:cs="Gotham Pro"/>
        </w:rPr>
        <w:t> </w:t>
      </w:r>
    </w:p>
    <w:p w:rsidR="006A6269" w:rsidRDefault="008B0933">
      <w:r>
        <w:rPr>
          <w:rFonts w:ascii="Gotham Pro" w:eastAsia="Gotham Pro" w:hAnsi="Gotham Pro" w:cs="Gotham Pro"/>
        </w:rPr>
        <w:t> </w:t>
      </w:r>
    </w:p>
    <w:p w:rsidR="006A6269" w:rsidRDefault="006A6269"/>
    <w:p w:rsidR="006A6269" w:rsidRDefault="008B0933">
      <w:r>
        <w:rPr>
          <w:rFonts w:ascii="Gotham Pro" w:eastAsia="Gotham Pro" w:hAnsi="Gotham Pro" w:cs="Gotham Pro"/>
        </w:rPr>
        <w:t> </w:t>
      </w:r>
    </w:p>
    <w:p w:rsidR="006A6269" w:rsidRDefault="008B0933">
      <w:pPr>
        <w:jc w:val="both"/>
      </w:pPr>
      <w:r>
        <w:rPr>
          <w:rFonts w:ascii="Gotham Pro" w:eastAsia="Gotham Pro" w:hAnsi="Gotham Pro" w:cs="Gotham Pro"/>
        </w:rPr>
        <w:t> </w:t>
      </w:r>
    </w:p>
    <w:p w:rsidR="006A6269" w:rsidRDefault="008B0933">
      <w:r>
        <w:rPr>
          <w:rFonts w:ascii="Gotham Pro" w:eastAsia="Gotham Pro" w:hAnsi="Gotham Pro" w:cs="Gotham Pro"/>
        </w:rPr>
        <w:t> </w:t>
      </w:r>
    </w:p>
    <w:p w:rsidR="006A6269" w:rsidRDefault="008B0933">
      <w:r>
        <w:rPr>
          <w:rFonts w:ascii="Gotham Pro" w:eastAsia="Gotham Pro" w:hAnsi="Gotham Pro" w:cs="Gotham Pro"/>
        </w:rPr>
        <w:t> </w:t>
      </w:r>
    </w:p>
    <w:p w:rsidR="006A6269" w:rsidRDefault="008B0933" w:rsidP="008F3FB0">
      <w:pPr>
        <w:jc w:val="center"/>
      </w:pPr>
      <w:r>
        <w:rPr>
          <w:rFonts w:ascii="Calibri" w:eastAsia="Calibri" w:hAnsi="Calibri" w:cs="Calibri"/>
          <w:b/>
          <w:bCs/>
          <w:sz w:val="64"/>
          <w:szCs w:val="64"/>
        </w:rPr>
        <w:t>Materiali di formazione</w:t>
      </w:r>
    </w:p>
    <w:p w:rsidR="006A6269" w:rsidRDefault="008B0933">
      <w:pPr>
        <w:jc w:val="center"/>
      </w:pPr>
      <w:r>
        <w:rPr>
          <w:rFonts w:ascii="Calibri" w:eastAsia="Calibri" w:hAnsi="Calibri" w:cs="Calibri"/>
          <w:sz w:val="64"/>
          <w:szCs w:val="64"/>
        </w:rPr>
        <w:t> </w:t>
      </w:r>
    </w:p>
    <w:p w:rsidR="006A6269" w:rsidRPr="0060124D" w:rsidRDefault="008B0933">
      <w:pPr>
        <w:jc w:val="center"/>
        <w:rPr>
          <w:sz w:val="56"/>
          <w:szCs w:val="56"/>
        </w:rPr>
      </w:pPr>
      <w:r w:rsidRPr="0060124D">
        <w:rPr>
          <w:rFonts w:ascii="Calibri" w:eastAsia="Calibri" w:hAnsi="Calibri" w:cs="Calibri"/>
          <w:sz w:val="56"/>
          <w:szCs w:val="56"/>
        </w:rPr>
        <w:t>UNITÀ 3: Creatività e divertimento</w:t>
      </w:r>
    </w:p>
    <w:p w:rsidR="006A6269" w:rsidRPr="0060124D" w:rsidRDefault="0060124D" w:rsidP="0060124D">
      <w:pPr>
        <w:jc w:val="center"/>
        <w:rPr>
          <w:rFonts w:ascii="Calibri" w:eastAsia="Calibri" w:hAnsi="Calibri" w:cs="Calibri"/>
          <w:sz w:val="56"/>
          <w:szCs w:val="56"/>
        </w:rPr>
      </w:pPr>
      <w:r>
        <w:rPr>
          <w:rFonts w:ascii="Calibri" w:eastAsia="Calibri" w:hAnsi="Calibri" w:cs="Calibri"/>
          <w:sz w:val="56"/>
          <w:szCs w:val="56"/>
        </w:rPr>
        <w:t xml:space="preserve">per lo </w:t>
      </w:r>
      <w:r w:rsidR="008B0933" w:rsidRPr="0060124D">
        <w:rPr>
          <w:rFonts w:ascii="Calibri" w:eastAsia="Calibri" w:hAnsi="Calibri" w:cs="Calibri"/>
          <w:sz w:val="56"/>
          <w:szCs w:val="56"/>
        </w:rPr>
        <w:t>sviluppo di una</w:t>
      </w:r>
    </w:p>
    <w:p w:rsidR="006A6269" w:rsidRPr="0060124D" w:rsidRDefault="008B0933">
      <w:pPr>
        <w:jc w:val="center"/>
        <w:rPr>
          <w:sz w:val="56"/>
          <w:szCs w:val="56"/>
        </w:rPr>
      </w:pPr>
      <w:r w:rsidRPr="0060124D">
        <w:rPr>
          <w:rFonts w:ascii="Calibri" w:eastAsia="Calibri" w:hAnsi="Calibri" w:cs="Calibri"/>
          <w:sz w:val="56"/>
          <w:szCs w:val="56"/>
        </w:rPr>
        <w:t>mentalità imprenditoriale e</w:t>
      </w:r>
    </w:p>
    <w:p w:rsidR="006A6269" w:rsidRPr="0060124D" w:rsidRDefault="008B0933">
      <w:pPr>
        <w:jc w:val="center"/>
        <w:rPr>
          <w:sz w:val="56"/>
          <w:szCs w:val="56"/>
        </w:rPr>
      </w:pPr>
      <w:r w:rsidRPr="0060124D">
        <w:rPr>
          <w:rFonts w:ascii="Calibri" w:eastAsia="Calibri" w:hAnsi="Calibri" w:cs="Calibri"/>
          <w:sz w:val="56"/>
          <w:szCs w:val="56"/>
        </w:rPr>
        <w:t>il Business Mode</w:t>
      </w:r>
      <w:r w:rsidR="00E55B4E" w:rsidRPr="0060124D">
        <w:rPr>
          <w:rFonts w:ascii="Calibri" w:eastAsia="Calibri" w:hAnsi="Calibri" w:cs="Calibri"/>
          <w:sz w:val="56"/>
          <w:szCs w:val="56"/>
        </w:rPr>
        <w:t>l</w:t>
      </w:r>
      <w:r w:rsidRPr="0060124D">
        <w:rPr>
          <w:rFonts w:ascii="Calibri" w:eastAsia="Calibri" w:hAnsi="Calibri" w:cs="Calibri"/>
          <w:sz w:val="56"/>
          <w:szCs w:val="56"/>
        </w:rPr>
        <w:t>ling come gioco</w:t>
      </w:r>
    </w:p>
    <w:p w:rsidR="006A6269" w:rsidRDefault="008B0933">
      <w:pPr>
        <w:jc w:val="center"/>
      </w:pPr>
      <w:r>
        <w:rPr>
          <w:rFonts w:ascii="Gotham Pro" w:eastAsia="Gotham Pro" w:hAnsi="Gotham Pro" w:cs="Gotham Pro"/>
          <w:b/>
          <w:bCs/>
          <w:sz w:val="64"/>
          <w:szCs w:val="64"/>
        </w:rPr>
        <w:t> </w:t>
      </w:r>
    </w:p>
    <w:p w:rsidR="006A6269" w:rsidRDefault="008B0933">
      <w:pPr>
        <w:jc w:val="center"/>
      </w:pPr>
      <w:r>
        <w:rPr>
          <w:rFonts w:ascii="Calibri" w:eastAsia="Calibri" w:hAnsi="Calibri" w:cs="Calibri"/>
          <w:sz w:val="30"/>
          <w:szCs w:val="30"/>
          <w:shd w:val="clear" w:color="auto" w:fill="FFFF00"/>
        </w:rPr>
        <w:t>[Gg.mm.aaaa]</w:t>
      </w:r>
    </w:p>
    <w:p w:rsidR="006A6269" w:rsidRDefault="008B0933">
      <w:pPr>
        <w:jc w:val="center"/>
      </w:pPr>
      <w:r>
        <w:rPr>
          <w:rFonts w:ascii="Calibri" w:eastAsia="Calibri" w:hAnsi="Calibri" w:cs="Calibri"/>
          <w:sz w:val="30"/>
          <w:szCs w:val="30"/>
          <w:shd w:val="clear" w:color="auto" w:fill="FFFF00"/>
        </w:rPr>
        <w:t>[LUOGO]</w:t>
      </w:r>
    </w:p>
    <w:p w:rsidR="006A6269" w:rsidRDefault="008B0933">
      <w:pPr>
        <w:jc w:val="center"/>
      </w:pPr>
      <w:r>
        <w:rPr>
          <w:rFonts w:ascii="Calibri" w:eastAsia="Calibri" w:hAnsi="Calibri" w:cs="Calibri"/>
          <w:sz w:val="30"/>
          <w:szCs w:val="30"/>
        </w:rPr>
        <w:t> </w:t>
      </w:r>
      <w:r w:rsidR="00C561DD">
        <w:rPr>
          <w:noProof/>
          <w:lang w:val="en-US" w:eastAsia="en-US"/>
        </w:rPr>
        <w:drawing>
          <wp:inline distT="0" distB="0" distL="0" distR="0" wp14:anchorId="54D048B4" wp14:editId="55820040">
            <wp:extent cx="3366770" cy="806450"/>
            <wp:effectExtent l="0" t="0" r="5080" b="0"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677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269" w:rsidRDefault="008B0933">
      <w:pPr>
        <w:jc w:val="center"/>
      </w:pPr>
      <w:r>
        <w:rPr>
          <w:rFonts w:ascii="Calibri" w:eastAsia="Calibri" w:hAnsi="Calibri" w:cs="Calibri"/>
          <w:sz w:val="30"/>
          <w:szCs w:val="30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6A6269"/>
    <w:p w:rsidR="005514A9" w:rsidRDefault="005514A9"/>
    <w:p w:rsidR="005514A9" w:rsidRDefault="005514A9"/>
    <w:p w:rsidR="006A6269" w:rsidRDefault="008B0933">
      <w:r>
        <w:rPr>
          <w:rFonts w:ascii="Calibri Light" w:eastAsia="Calibri Light" w:hAnsi="Calibri Light" w:cs="Calibri Light"/>
          <w:sz w:val="56"/>
          <w:szCs w:val="56"/>
        </w:rPr>
        <w:lastRenderedPageBreak/>
        <w:t>Sommario</w:t>
      </w:r>
    </w:p>
    <w:p w:rsidR="006A6269" w:rsidRDefault="000F7675">
      <w:hyperlink w:anchor="_Toc514754407" w:history="1">
        <w:r w:rsidR="008B0933">
          <w:rPr>
            <w:rFonts w:ascii="Calibri" w:eastAsia="Calibri" w:hAnsi="Calibri" w:cs="Calibri"/>
            <w:smallCaps/>
            <w:color w:val="0563C1"/>
            <w:sz w:val="20"/>
            <w:szCs w:val="20"/>
            <w:u w:val="single"/>
          </w:rPr>
          <w:t>Introduzione</w:t>
        </w:r>
      </w:hyperlink>
    </w:p>
    <w:p w:rsidR="006A6269" w:rsidRDefault="000F7675">
      <w:hyperlink w:anchor="_Toc514754408" w:history="1">
        <w:r w:rsidR="008B0933">
          <w:rPr>
            <w:rFonts w:ascii="Calibri" w:eastAsia="Calibri" w:hAnsi="Calibri" w:cs="Calibri"/>
            <w:smallCaps/>
            <w:color w:val="0563C1"/>
            <w:sz w:val="20"/>
            <w:szCs w:val="20"/>
            <w:u w:val="single"/>
          </w:rPr>
          <w:t>Obiettivi</w:t>
        </w:r>
      </w:hyperlink>
    </w:p>
    <w:p w:rsidR="006A6269" w:rsidRDefault="000F7675">
      <w:hyperlink w:anchor="_Toc514754409" w:history="1">
        <w:r w:rsidR="008B0933">
          <w:rPr>
            <w:rFonts w:ascii="Calibri" w:eastAsia="Calibri" w:hAnsi="Calibri" w:cs="Calibri"/>
            <w:smallCaps/>
            <w:color w:val="0563C1"/>
            <w:sz w:val="20"/>
            <w:szCs w:val="20"/>
            <w:u w:val="single"/>
          </w:rPr>
          <w:t>Creatività</w:t>
        </w:r>
      </w:hyperlink>
    </w:p>
    <w:p w:rsidR="006A6269" w:rsidRDefault="000F7675">
      <w:hyperlink w:anchor="_Toc514754410" w:history="1">
        <w:r w:rsidR="008B0933">
          <w:rPr>
            <w:rFonts w:ascii="Calibri" w:eastAsia="Calibri" w:hAnsi="Calibri" w:cs="Calibri"/>
            <w:smallCaps/>
            <w:color w:val="0563C1"/>
            <w:sz w:val="20"/>
            <w:szCs w:val="20"/>
            <w:u w:val="single"/>
          </w:rPr>
          <w:t>Business Modeling come gioco</w:t>
        </w:r>
      </w:hyperlink>
    </w:p>
    <w:p w:rsidR="006A6269" w:rsidRDefault="000F7675">
      <w:hyperlink w:anchor="_Toc514754411" w:history="1">
        <w:r w:rsidR="008B0933">
          <w:rPr>
            <w:rFonts w:ascii="Calibri" w:eastAsia="Calibri" w:hAnsi="Calibri" w:cs="Calibri"/>
            <w:smallCaps/>
            <w:color w:val="0563C1"/>
            <w:sz w:val="20"/>
            <w:szCs w:val="20"/>
            <w:u w:val="single"/>
          </w:rPr>
          <w:t>Ulteriori informazioni</w:t>
        </w:r>
      </w:hyperlink>
    </w:p>
    <w:p w:rsidR="006A6269" w:rsidRDefault="008B0933">
      <w:pPr>
        <w:ind w:firstLine="708"/>
        <w:jc w:val="both"/>
      </w:pPr>
      <w:r>
        <w:br w:type="page"/>
      </w:r>
    </w:p>
    <w:p w:rsidR="006A6269" w:rsidRDefault="008B0933" w:rsidP="001B1954">
      <w:pPr>
        <w:pStyle w:val="Heading2"/>
        <w:keepLines/>
        <w:spacing w:before="40" w:after="240"/>
        <w:jc w:val="both"/>
      </w:pPr>
      <w:r>
        <w:lastRenderedPageBreak/>
        <w:t>Introduzione</w:t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</w:rPr>
        <w:t>Questa unità ti introdurrà alla CREATIVITÀ.  Vedremo</w:t>
      </w:r>
      <w:r>
        <w:t xml:space="preserve"> </w:t>
      </w:r>
      <w:r>
        <w:rPr>
          <w:rFonts w:ascii="Calibri" w:eastAsia="Calibri" w:hAnsi="Calibri" w:cs="Calibri"/>
        </w:rPr>
        <w:t>quadri e modelli di pensiero creativo e costruttivo che ti aiuteranno a esplorare le possibilità e a generare più opzioni, definizioni dei problemi e soluzioni.</w:t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</w:rPr>
        <w:t>Ti fornirà inoltre risorse e strumenti di BUSINESS MODELING per aiutarti a diventare più consapevole e sviluppare le tue capacità di pianificazione e gestione. Questo ti permetterà</w:t>
      </w:r>
      <w:r>
        <w:t xml:space="preserve"> </w:t>
      </w:r>
      <w:r>
        <w:rPr>
          <w:rFonts w:ascii="Calibri" w:eastAsia="Calibri" w:hAnsi="Calibri" w:cs="Calibri"/>
        </w:rPr>
        <w:t>di: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stabilire e valutare obiettivi fattibili e realistici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organizzare e gestire le operazioni dando la priorità alle attività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usare il tuo tempo in un modo che serva ai tuoi obiettivi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avere una buona comprensione dei propri gusti, antipatie e bisogni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motivarti ​​ad agire e migliorare la tua auto-consapevolezza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concentrarti e prendere decisioni appropriate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pianificare tutti i compiti che saranno necessari per completare un progetto e risparmiare molto tempo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sviluppare e monitorare i singoli aspetti dei progetti e determinare la direzione generale che si desidera intraprendere per la propria vita personale e professionale</w:t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6A6269" w:rsidRDefault="008B0933" w:rsidP="001B1954">
      <w:pPr>
        <w:pStyle w:val="Heading2"/>
        <w:keepLines/>
        <w:spacing w:before="40" w:after="240"/>
        <w:jc w:val="both"/>
      </w:pPr>
      <w:bookmarkStart w:id="0" w:name="_Toc514754408"/>
      <w:r>
        <w:rPr>
          <w:rFonts w:ascii="Calibri Light" w:eastAsia="Calibri Light" w:hAnsi="Calibri Light" w:cs="Calibri Light"/>
          <w:sz w:val="32"/>
          <w:szCs w:val="32"/>
        </w:rPr>
        <w:t>Obiettivi</w:t>
      </w:r>
      <w:bookmarkEnd w:id="0"/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</w:rPr>
        <w:t>Alla fine di questa unità saprai: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Identificare e valutare la creatività come una competenza imprenditoriale cruciale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Comprendere e applicare gli elementi di base del processo creativo e le capacità di pensiero come comportamento imprenditoriale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Aumentare il pensiero creativo e le capacità decisionali promuovendo il pensiero originale e fuori dagli schemi a livello individuale</w:t>
      </w:r>
    </w:p>
    <w:p w:rsidR="006A6269" w:rsidRDefault="008B0933" w:rsidP="001B1954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Comprendere, sviluppare / migliorare e mettere in pratica le competenze di pianificazione e gestione che ti permetteranno di definire priorità, pianificare e attuare attività per raggiungere i tuoi obiettivi</w:t>
      </w:r>
    </w:p>
    <w:p w:rsidR="006A6269" w:rsidRPr="00260CB3" w:rsidRDefault="008B0933" w:rsidP="001B1954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260CB3">
        <w:rPr>
          <w:rFonts w:asciiTheme="minorHAnsi" w:hAnsiTheme="minorHAnsi" w:cstheme="minorHAnsi"/>
        </w:rPr>
        <w:t>- Gestire progetti e piani d'azione per trasformare con efficacia ed efficienza le idee in azioni,</w:t>
      </w:r>
      <w:r w:rsidRPr="00260CB3">
        <w:rPr>
          <w:rFonts w:asciiTheme="minorHAnsi" w:hAnsiTheme="minorHAnsi" w:cstheme="minorHAnsi"/>
        </w:rPr>
        <w:br w:type="page"/>
      </w:r>
    </w:p>
    <w:p w:rsidR="006A6269" w:rsidRDefault="008B0933" w:rsidP="001B1954">
      <w:pPr>
        <w:pStyle w:val="Heading2"/>
        <w:keepLines/>
        <w:spacing w:before="40" w:after="240"/>
        <w:jc w:val="both"/>
      </w:pPr>
      <w:bookmarkStart w:id="1" w:name="_Toc514754409"/>
      <w:r>
        <w:lastRenderedPageBreak/>
        <w:t>Creatività</w:t>
      </w:r>
      <w:bookmarkEnd w:id="1"/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</w:rPr>
        <w:t>Qualsiasi tipo di imprenditorialità comporta la creazione di qualcosa di nuovo.  La creatività in un contesto imprenditoriale riguarda la possibilità di visualizzare il futuro, pensare al futuro e muoversi in quella direzione.  È un trampolino di lancio per l'innovazione ed è anche parte dell'auto-realizzazione - come realizziamo il nostro potenziale personale.</w:t>
      </w:r>
      <w:r>
        <w:t xml:space="preserve"> </w:t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i/>
          <w:iCs/>
        </w:rPr>
        <w:t>Cos'è la creatività? -</w:t>
      </w:r>
      <w:r>
        <w:t xml:space="preserve"> </w:t>
      </w:r>
      <w:hyperlink r:id="rId9" w:history="1">
        <w:r>
          <w:rPr>
            <w:rFonts w:ascii="Calibri" w:eastAsia="Calibri" w:hAnsi="Calibri" w:cs="Calibri"/>
            <w:color w:val="0563C1"/>
            <w:u w:val="single"/>
          </w:rPr>
          <w:t>https://www.youtube.com/watch?v=N5j76vuOJL4</w:t>
        </w:r>
      </w:hyperlink>
      <w:r>
        <w:t xml:space="preserve"> </w:t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</w:rPr>
        <w:t>La creatività sorge quando c'è un bisogno.  Il bisogno è ciò che ci motiva a lavorare</w:t>
      </w:r>
      <w:r>
        <w:t xml:space="preserve"> </w:t>
      </w:r>
      <w:r>
        <w:rPr>
          <w:rFonts w:ascii="Calibri" w:eastAsia="Calibri" w:hAnsi="Calibri" w:cs="Calibri"/>
        </w:rPr>
        <w:t>e spingerci oltre.</w:t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0F7675">
      <w:pPr>
        <w:spacing w:line="276" w:lineRule="auto"/>
      </w:pPr>
      <w:r>
        <w:rPr>
          <w:noProof/>
        </w:rPr>
        <w:pict>
          <v:group id="Group 6" o:spid="_x0000_s1044" style="position:absolute;margin-left:20.75pt;margin-top:15.8pt;width:455.05pt;height:181.5pt;z-index:251667456;mso-position-horizontal-relative:margin" coordsize="56769,216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Thought Bubble: Cloud 5" o:spid="_x0000_s1045" type="#_x0000_t106" style="position:absolute;left:17335;width:39434;height:205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52uMQA&#10;AADaAAAADwAAAGRycy9kb3ducmV2LnhtbESPQYvCMBSE7wv+h/AEL6KpsqxajSK6gl5WrILXR/Ns&#10;i81LbbLa/fdGEPY4zMw3zGzRmFLcqXaFZQWDfgSCOLW64EzB6bjpjUE4j6yxtEwK/sjBYt76mGGs&#10;7YMPdE98JgKEXYwKcu+rWEqX5mTQ9W1FHLyLrQ36IOtM6hofAW5KOYyiL2mw4LCQY0WrnNJr8msU&#10;dK8/3c8L7/ff58NtM9mtk9F2vVKq026WUxCeGv8ffre3WsEIXlfCD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OdrjEAAAA2gAAAA8AAAAAAAAAAAAAAAAAmAIAAGRycy9k&#10;b3ducmV2LnhtbFBLBQYAAAAABAAEAPUAAACJAwAAAAA=&#10;" adj="-5306,4167" fillcolor="#ed7d31" strokecolor="windowText" strokeweight="1pt">
              <v:stroke joinstyle="miter"/>
              <v:textbox style="mso-next-textbox:#Thought Bubble: Cloud 5">
                <w:txbxContent>
                  <w:p w:rsidR="00260CB3" w:rsidRDefault="00260CB3" w:rsidP="00260CB3">
                    <w:pPr>
                      <w:spacing w:line="276" w:lineRule="auto"/>
                      <w:jc w:val="center"/>
                      <w:rPr>
                        <w:color w:val="000000" w:themeColor="text1"/>
                      </w:rPr>
                    </w:pPr>
                    <w:r w:rsidRPr="00260CB3">
                      <w:rPr>
                        <w:color w:val="000000" w:themeColor="text1"/>
                      </w:rPr>
                      <w:t>“Esiste un bisogno per il mio prodotto o se</w:t>
                    </w:r>
                    <w:r>
                      <w:rPr>
                        <w:color w:val="000000" w:themeColor="text1"/>
                      </w:rPr>
                      <w:t xml:space="preserve">rvizio? </w:t>
                    </w:r>
                    <w:r w:rsidRPr="00260CB3">
                      <w:rPr>
                        <w:color w:val="000000" w:themeColor="text1"/>
                      </w:rPr>
                      <w:t>Se no, dovrà essere creato? Penso che</w:t>
                    </w:r>
                    <w:r>
                      <w:rPr>
                        <w:color w:val="000000" w:themeColor="text1"/>
                      </w:rPr>
                      <w:t xml:space="preserve"> ci sia un bisogno realistico del</w:t>
                    </w:r>
                    <w:r w:rsidRPr="00260CB3">
                      <w:rPr>
                        <w:color w:val="000000" w:themeColor="text1"/>
                      </w:rPr>
                      <w:t xml:space="preserve">la mia idea </w:t>
                    </w:r>
                    <w:r>
                      <w:rPr>
                        <w:color w:val="000000" w:themeColor="text1"/>
                      </w:rPr>
                      <w:t>e che può</w:t>
                    </w:r>
                    <w:r w:rsidRPr="00260CB3">
                      <w:rPr>
                        <w:color w:val="000000" w:themeColor="text1"/>
                      </w:rPr>
                      <w:t xml:space="preserve"> </w:t>
                    </w:r>
                    <w:r>
                      <w:rPr>
                        <w:color w:val="000000" w:themeColor="text1"/>
                      </w:rPr>
                      <w:t>soddisfarlo? Posso determinare con precisione il problema risolto dalla mia idea?”</w:t>
                    </w:r>
                  </w:p>
                </w:txbxContent>
              </v:textbox>
            </v:shape>
            <v:shape id="Picture 2" o:spid="_x0000_s1046" type="#_x0000_t75" alt="Image result for woman clipart" style="position:absolute;top:1905;width:6762;height:19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ZXmS7AAAA2gAAAA8AAABkcnMvZG93bnJldi54bWxET7sKwjAU3QX/IVzBTVMdVKpRRBHEQfCF&#10;67W5tsXmpjax1r83g+B4OO/ZojGFqKlyuWUFg34EgjixOudUwfm06U1AOI+ssbBMCj7kYDFvt2YY&#10;a/vmA9VHn4oQwi5GBZn3ZSylSzIy6Pq2JA7c3VYGfYBVKnWF7xBuCjmMopE0mHNoyLCkVUbJ4/gy&#10;Cq7rfWl2emgv0tvx/XmrXX6VSnU7zXIKwlPj/+Kfe6sVhK3hSrgBcv4F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DQZXmS7AAAA2gAAAA8AAAAAAAAAAAAAAAAAnwIAAGRycy9k&#10;b3ducmV2LnhtbFBLBQYAAAAABAAEAPcAAACHAwAAAAA=&#10;">
              <v:imagedata r:id="rId10" o:title="Image result for woman clipart"/>
              <v:path arrowok="t"/>
            </v:shape>
            <w10:wrap anchorx="margin"/>
          </v:group>
        </w:pict>
      </w:r>
      <w:r w:rsidR="008B0933">
        <w:rPr>
          <w:rFonts w:ascii="Calibri" w:eastAsia="Calibri" w:hAnsi="Calibri" w:cs="Calibri"/>
        </w:rPr>
        <w:t>Gli imprenditori si chiedono spesso: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260CB3" w:rsidRDefault="00260CB3">
      <w:pPr>
        <w:spacing w:line="276" w:lineRule="auto"/>
      </w:pPr>
    </w:p>
    <w:p w:rsidR="006A6269" w:rsidRDefault="008B0933">
      <w:pPr>
        <w:spacing w:line="276" w:lineRule="auto"/>
        <w:rPr>
          <w:rFonts w:ascii="Calibri" w:eastAsia="Calibri" w:hAnsi="Calibri" w:cs="Calibri"/>
        </w:rPr>
      </w:pPr>
      <w:r>
        <w:t xml:space="preserve"> </w:t>
      </w:r>
      <w:r>
        <w:rPr>
          <w:rFonts w:ascii="Calibri" w:eastAsia="Calibri" w:hAnsi="Calibri" w:cs="Calibri"/>
        </w:rPr>
        <w:t>La creatività è legata alla personalità e alle emozioni di un individuo, è più del solo pensare, coinvolge anche:</w:t>
      </w:r>
    </w:p>
    <w:p w:rsidR="00260CB3" w:rsidRDefault="00260CB3">
      <w:pPr>
        <w:spacing w:line="276" w:lineRule="auto"/>
      </w:pPr>
      <w:r>
        <w:rPr>
          <w:noProof/>
          <w:lang w:val="en-US" w:eastAsia="en-US"/>
        </w:rPr>
        <w:drawing>
          <wp:inline distT="0" distB="0" distL="0" distR="0" wp14:anchorId="715AB8E6" wp14:editId="44BDC9EB">
            <wp:extent cx="6116319" cy="1697354"/>
            <wp:effectExtent l="0" t="38100" r="0" b="36830"/>
            <wp:docPr id="1" name="Diagram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La creatività e l'imprenditorialità sono strettamente correlate e vanno di pari passo l'una con l'altra.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La creatività può trovare le idee più impensabili e portare innovazione nelle pratiche esistenti.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lastRenderedPageBreak/>
        <w:t>La creatività è uno strumento unico nella vita quotidiana e professionale per:</w:t>
      </w:r>
    </w:p>
    <w:p w:rsidR="006A6269" w:rsidRDefault="00F067BE">
      <w:r>
        <w:rPr>
          <w:noProof/>
          <w:lang w:val="en-US" w:eastAsia="en-US"/>
        </w:rPr>
        <w:drawing>
          <wp:inline distT="0" distB="0" distL="0" distR="0" wp14:anchorId="077A6099" wp14:editId="17B3DB72">
            <wp:extent cx="6172199" cy="1924049"/>
            <wp:effectExtent l="0" t="0" r="635" b="635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6A6269" w:rsidRDefault="008B0933" w:rsidP="001B1954">
      <w:pPr>
        <w:spacing w:line="276" w:lineRule="auto"/>
        <w:jc w:val="both"/>
      </w:pPr>
      <w:r>
        <w:rPr>
          <w:rFonts w:ascii="Calibri" w:eastAsia="Calibri" w:hAnsi="Calibri" w:cs="Calibri"/>
        </w:rPr>
        <w:t xml:space="preserve">Un'attenta osservazione del processo imprenditoriale dimostra che la creatività e il pensiero creativo sono le "abilità" indispensabili di un imprenditore per la creazione di nuove idee. La creatività consente a una persona di elaborare processi interessanti, offrendo così tanti vantaggi agli imprenditori. 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  <w:u w:val="single"/>
        </w:rPr>
        <w:t>Abilità di pensiero creativo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 xml:space="preserve">Molte persone pensano che o si nasce creativi o non lo si diventerà mai. Tuttavia, la creatività è un'abilità che puoi sviluppare se investi tempo e energie. </w:t>
      </w:r>
    </w:p>
    <w:p w:rsidR="006A6269" w:rsidRDefault="008B0933"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0D71AE">
      <w:r>
        <w:rPr>
          <w:noProof/>
          <w:lang w:val="en-US" w:eastAsia="en-US"/>
        </w:rPr>
        <w:drawing>
          <wp:inline distT="0" distB="0" distL="0" distR="0" wp14:anchorId="438BA654" wp14:editId="5F78B343">
            <wp:extent cx="6076950" cy="2238375"/>
            <wp:effectExtent l="0" t="0" r="0" b="0"/>
            <wp:docPr id="3" name="Diagram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 </w:t>
      </w:r>
    </w:p>
    <w:p w:rsidR="001B1954" w:rsidRDefault="001B1954">
      <w:pPr>
        <w:rPr>
          <w:rFonts w:ascii="Calibri" w:eastAsia="Calibri" w:hAnsi="Calibri" w:cs="Calibri"/>
        </w:rPr>
      </w:pPr>
    </w:p>
    <w:p w:rsidR="001B1954" w:rsidRDefault="001B1954"/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0F7675">
      <w:r>
        <w:rPr>
          <w:noProof/>
        </w:rPr>
        <w:lastRenderedPageBreak/>
        <w:pict>
          <v:group id="Group 16" o:spid="_x0000_s1050" style="position:absolute;margin-left:23.75pt;margin-top:-1pt;width:417pt;height:120.75pt;z-index:251669504;mso-position-horizontal-relative:margin" coordsize="52959,153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">
            <v:shape id="Immagine 10" o:spid="_x0000_s1051" type="#_x0000_t75" alt="Risultati immagini per creative thinking clipart" style="position:absolute;top:1619;width:10382;height:12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Lp1XCAAAA2wAAAA8AAABkcnMvZG93bnJldi54bWxEj9FqAjEQRd8L/kMYwbeatUKR1SgqCFWK&#10;tNYPGDbj7mIyWZKo6993Hgp9m+HeuffMYtV7p+4UUxvYwGRcgCKugm25NnD+2b3OQKWMbNEFJgNP&#10;SrBaDl4WWNrw4G+6n3KtJIRTiQaanLtS61Q15DGNQ0cs2iVEj1nWWGsb8SHh3um3onjXHluWhgY7&#10;2jZUXU83b4Djtu7wc+MO7ms/Ox4K0tPjzZjRsF/PQWXq87/57/rDCr7Qyy8ygF7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Yi6dVwgAAANsAAAAPAAAAAAAAAAAAAAAAAJ8C&#10;AABkcnMvZG93bnJldi54bWxQSwUGAAAAAAQABAD3AAAAjgMAAAAA&#10;">
              <v:imagedata r:id="rId26" o:title="Risultati immagini per creative thinking clipart"/>
              <v:path arrowok="t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Speech Bubble: Oval 11" o:spid="_x0000_s1052" type="#_x0000_t63" style="position:absolute;left:15430;width:37529;height:153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lRMAA&#10;AADbAAAADwAAAGRycy9kb3ducmV2LnhtbESPT4vCQAzF7wt+hyGCt3VaDyLVsRRB1KN/wGvoxLZs&#10;k+l2Ru1++x1B8Jbw3vvlZZUP3KoH9b5xYiCdJqBISmcbqQxcztvvBSgfUCy2TsjAH3nI16OvFWbW&#10;PeVIj1OoVISIz9BAHUKXae3Lmhj91HUkUbu5njHEta+07fEZ4dzqWZLMNWMj8UKNHW1qKn9Od44U&#10;LNxhkf6e79eh3eHmwNQwGzMZD8USVKAhfMzv9N7G+im8fokD6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ElRMAAAADbAAAADwAAAAAAAAAAAAAAAACYAgAAZHJzL2Rvd25y&#10;ZXYueG1sUEsFBgAAAAAEAAQA9QAAAIUDAAAAAA==&#10;" adj="-5925,14372" fillcolor="#ffc000" strokecolor="#bc8c00" strokeweight="1pt">
              <v:textbox>
                <w:txbxContent>
                  <w:p w:rsidR="00E97397" w:rsidRDefault="00E97397" w:rsidP="00E97397">
                    <w:pPr>
                      <w:ind w:left="142" w:right="-97"/>
                      <w:jc w:val="center"/>
                      <w:rPr>
                        <w:rFonts w:cs="Calibri"/>
                        <w:i/>
                        <w:color w:val="000000" w:themeColor="text1"/>
                        <w:lang w:val="en-US"/>
                      </w:rPr>
                    </w:pPr>
                    <w:r>
                      <w:rPr>
                        <w:rFonts w:cs="Calibri"/>
                        <w:i/>
                        <w:color w:val="000000" w:themeColor="text1"/>
                        <w:lang w:val="en-US"/>
                      </w:rPr>
                      <w:t>Pensando creativamente, potrai…</w:t>
                    </w:r>
                  </w:p>
                  <w:p w:rsidR="00E97397" w:rsidRPr="00E97397" w:rsidRDefault="00E97397" w:rsidP="00E97397">
                    <w:pPr>
                      <w:pStyle w:val="ListParagraph"/>
                      <w:numPr>
                        <w:ilvl w:val="0"/>
                        <w:numId w:val="1"/>
                      </w:numPr>
                      <w:ind w:left="142" w:right="-97"/>
                      <w:jc w:val="center"/>
                      <w:rPr>
                        <w:rFonts w:cs="Calibri"/>
                        <w:i/>
                        <w:color w:val="000000" w:themeColor="text1"/>
                      </w:rPr>
                    </w:pPr>
                    <w:r w:rsidRPr="00E97397">
                      <w:rPr>
                        <w:rFonts w:cs="Calibri"/>
                        <w:i/>
                        <w:color w:val="000000" w:themeColor="text1"/>
                      </w:rPr>
                      <w:t xml:space="preserve">Vedere le cose da </w:t>
                    </w:r>
                    <w:r>
                      <w:rPr>
                        <w:rFonts w:cs="Calibri"/>
                        <w:i/>
                        <w:color w:val="000000" w:themeColor="text1"/>
                      </w:rPr>
                      <w:t>diverse prospettive</w:t>
                    </w:r>
                  </w:p>
                  <w:p w:rsidR="00E97397" w:rsidRDefault="00E97397" w:rsidP="00E97397">
                    <w:pPr>
                      <w:pStyle w:val="ListParagraph"/>
                      <w:numPr>
                        <w:ilvl w:val="0"/>
                        <w:numId w:val="1"/>
                      </w:numPr>
                      <w:ind w:left="142" w:right="-97"/>
                      <w:jc w:val="center"/>
                      <w:rPr>
                        <w:rFonts w:cs="Calibri"/>
                        <w:i/>
                        <w:color w:val="000000" w:themeColor="text1"/>
                        <w:lang w:val="en-US"/>
                      </w:rPr>
                    </w:pPr>
                    <w:r>
                      <w:rPr>
                        <w:rFonts w:cs="Calibri"/>
                        <w:i/>
                        <w:color w:val="000000" w:themeColor="text1"/>
                        <w:lang w:val="en-US"/>
                      </w:rPr>
                      <w:t>Trovare soluzioni innovative</w:t>
                    </w:r>
                  </w:p>
                  <w:p w:rsidR="00E97397" w:rsidRDefault="00E97397" w:rsidP="00E97397">
                    <w:pPr>
                      <w:pStyle w:val="ListParagraph"/>
                      <w:numPr>
                        <w:ilvl w:val="0"/>
                        <w:numId w:val="1"/>
                      </w:numPr>
                      <w:ind w:left="142" w:right="-97"/>
                      <w:jc w:val="center"/>
                      <w:rPr>
                        <w:rFonts w:cs="Calibri"/>
                        <w:i/>
                        <w:color w:val="000000" w:themeColor="text1"/>
                        <w:lang w:val="en-US"/>
                      </w:rPr>
                    </w:pPr>
                    <w:r>
                      <w:rPr>
                        <w:rFonts w:cs="Calibri"/>
                        <w:i/>
                        <w:color w:val="000000" w:themeColor="text1"/>
                        <w:lang w:val="en-US"/>
                      </w:rPr>
                      <w:t>Migliorare le capacità decisionali</w:t>
                    </w:r>
                  </w:p>
                  <w:p w:rsidR="00E97397" w:rsidRDefault="00E97397" w:rsidP="00E97397">
                    <w:pPr>
                      <w:jc w:val="center"/>
                      <w:rPr>
                        <w:lang w:val="en-GB"/>
                      </w:rPr>
                    </w:pPr>
                  </w:p>
                </w:txbxContent>
              </v:textbox>
            </v:shape>
            <w10:wrap anchorx="margin"/>
          </v:group>
        </w:pict>
      </w:r>
      <w:r w:rsidR="008B0933"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E97397" w:rsidRDefault="00E97397" w:rsidP="00E97397"/>
    <w:p w:rsidR="00E97397" w:rsidRDefault="00E97397" w:rsidP="00E97397"/>
    <w:p w:rsidR="00E97397" w:rsidRDefault="00E97397" w:rsidP="00E97397"/>
    <w:p w:rsidR="00E97397" w:rsidRDefault="00E97397" w:rsidP="00E97397"/>
    <w:p w:rsidR="00E97397" w:rsidRDefault="00E97397" w:rsidP="00E97397"/>
    <w:p w:rsidR="00E97397" w:rsidRDefault="00E97397" w:rsidP="00E97397"/>
    <w:p w:rsidR="00E97397" w:rsidRDefault="00E97397" w:rsidP="00E97397"/>
    <w:p w:rsidR="006A6269" w:rsidRDefault="008B0933" w:rsidP="001B1954">
      <w:pPr>
        <w:jc w:val="both"/>
      </w:pPr>
      <w:r>
        <w:rPr>
          <w:rFonts w:ascii="Calibri" w:eastAsia="Calibri" w:hAnsi="Calibri" w:cs="Calibri"/>
          <w:b/>
          <w:bCs/>
          <w:u w:val="single"/>
        </w:rPr>
        <w:t>Risoluzione dei problemi per soluzioni innovative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C'è sempre più di un modo per risolvere un problema, prenditi del tempo per sviluppare molte possibilità creative per risolvere il problema.  Non c'è nessun bisogno, nessun servizio, nessuna risorsa e nessuna abilità immaginabile a cui non si possa accedere attraverso la creatività. Pensare fuori dagli schemi e essere creativi nel trovare soluzioni a</w:t>
      </w:r>
      <w:r>
        <w:t xml:space="preserve"> </w:t>
      </w:r>
      <w:r>
        <w:rPr>
          <w:rFonts w:ascii="Calibri" w:eastAsia="Calibri" w:hAnsi="Calibri" w:cs="Calibri"/>
        </w:rPr>
        <w:t>sfide</w:t>
      </w:r>
      <w:r>
        <w:t xml:space="preserve"> personali </w:t>
      </w:r>
      <w:r>
        <w:rPr>
          <w:rFonts w:ascii="Calibri" w:eastAsia="Calibri" w:hAnsi="Calibri" w:cs="Calibri"/>
        </w:rPr>
        <w:t>e professionali può essere vitale nella vita di tutti i giorni e per qualsiasi attività commerciale.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0F7675" w:rsidP="001B1954">
      <w:pPr>
        <w:jc w:val="both"/>
      </w:pPr>
      <w:r>
        <w:pict>
          <v:shape id="_x0000_s1032" type="#_x0000_t75" alt="Risultati immagini per pensare fuori dagli schemi" style="position:absolute;left:0;text-align:left;margin-left:0;margin-top:0;width:174pt;height:157.5pt;z-index:251660288;mso-position-horizontal:left;mso-position-vertical-relative:line" o:allowoverlap="f">
            <v:imagedata r:id="rId27" o:title=""/>
            <w10:wrap type="square"/>
          </v:shape>
        </w:pict>
      </w:r>
      <w:r w:rsidR="008B0933">
        <w:t xml:space="preserve"> </w:t>
      </w:r>
      <w:r w:rsidR="008B0933">
        <w:rPr>
          <w:rFonts w:ascii="Calibri" w:eastAsia="Calibri" w:hAnsi="Calibri" w:cs="Calibri"/>
        </w:rPr>
        <w:t>La creatività è la capacità di immaginare</w:t>
      </w:r>
      <w:r w:rsidR="008B0933">
        <w:t xml:space="preserve"> </w:t>
      </w:r>
      <w:r w:rsidR="008B0933">
        <w:rPr>
          <w:rFonts w:ascii="Calibri" w:eastAsia="Calibri" w:hAnsi="Calibri" w:cs="Calibri"/>
        </w:rPr>
        <w:t>.L'immaginazione ci porta a raggiungere zone mai esplorate prima. In termini commerciali, l'immaginazione da sola è ciò che è noto come "pensare fuori dagli schemi". Usando l'immaginazione, un imprenditore può mettere da parte le norme pratiche e pensare a qualcosa di creativo e innovativo.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 xml:space="preserve">La creatività può essere uno strumento prezioso quando si affrontano problemi, in particolare quando si è investito molto tempo su un problema difficile e si continua a ricorrere alla stessa soluzione mediocre. 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Un</w:t>
      </w:r>
      <w:r>
        <w:t xml:space="preserve"> </w:t>
      </w:r>
      <w:r>
        <w:rPr>
          <w:rFonts w:ascii="Calibri" w:eastAsia="Calibri" w:hAnsi="Calibri" w:cs="Calibri"/>
          <w:i/>
          <w:iCs/>
        </w:rPr>
        <w:t>approccio creativo al problem-solving</w:t>
      </w:r>
      <w:r>
        <w:t xml:space="preserve"> </w:t>
      </w:r>
      <w:r>
        <w:rPr>
          <w:rFonts w:ascii="Calibri" w:eastAsia="Calibri" w:hAnsi="Calibri" w:cs="Calibri"/>
        </w:rPr>
        <w:t>può essere efficace per tutti, indipendentemente dal livello di creatività. Che tu sia in genere un pensatore creativo o che tu sia più</w:t>
      </w:r>
      <w:r>
        <w:t xml:space="preserve"> </w:t>
      </w:r>
      <w:r>
        <w:rPr>
          <w:rFonts w:ascii="Calibri" w:eastAsia="Calibri" w:hAnsi="Calibri" w:cs="Calibri"/>
        </w:rPr>
        <w:t>un pensatore strutturato, puoi utilizzare la creatività per superare problemi e ostacoli attraverso la risoluzione creativa dei problemi.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Si dice che non si può "migliorare" nulla se prima non si può "misurare".</w:t>
      </w:r>
      <w:r w:rsidR="002B45D3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Lo stesso vale per la creatività. Devi essere in grado di misurare la tua</w:t>
      </w:r>
      <w:r>
        <w:t xml:space="preserve"> </w:t>
      </w:r>
      <w:r>
        <w:rPr>
          <w:rFonts w:ascii="Calibri" w:eastAsia="Calibri" w:hAnsi="Calibri" w:cs="Calibri"/>
        </w:rPr>
        <w:t>"creatività" prima di fare qualcosa, e dopo averlo fatto, per vedere quanto sei migliorato, se lo hai fatto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La tua idea deve essere fattibile: forma e sviluppa la tua</w:t>
      </w:r>
      <w:r>
        <w:t xml:space="preserve"> </w:t>
      </w:r>
      <w:r>
        <w:rPr>
          <w:rFonts w:ascii="Calibri" w:eastAsia="Calibri" w:hAnsi="Calibri" w:cs="Calibri"/>
        </w:rPr>
        <w:t>idea per renderla pratica. Cerca una critica costruttiva.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 w:rsidP="001B1954">
      <w:pPr>
        <w:pStyle w:val="Heading2"/>
        <w:keepLines/>
        <w:spacing w:before="40" w:after="240"/>
        <w:jc w:val="both"/>
      </w:pPr>
      <w:bookmarkStart w:id="2" w:name="_Toc514754410"/>
      <w:r>
        <w:rPr>
          <w:rFonts w:ascii="Calibri Light" w:eastAsia="Calibri Light" w:hAnsi="Calibri Light" w:cs="Calibri Light"/>
          <w:sz w:val="32"/>
          <w:szCs w:val="32"/>
        </w:rPr>
        <w:lastRenderedPageBreak/>
        <w:t>Il Business Modeling come gioco</w:t>
      </w:r>
      <w:bookmarkEnd w:id="2"/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La pianificazione è un processo per creare, testare, perfezionare e sviluppare idee per raggiungere obiettivi specifici che coinvolgono strumenti e abilità per definire i traguardi e gli obiettivi di un progetto e riflettere su come raggiungere tali obiettivi, aiutandoti a scoprire se vale la pena investire in modo considerevole in termini di tempo, sforzi ed energia.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Uno dei processi cruciali nella pianificazione aziendale è determinato dalla tua capacità di delineare le caratteristiche specifiche della tua attività attraverso l'</w:t>
      </w:r>
      <w:r>
        <w:t xml:space="preserve"> </w:t>
      </w:r>
      <w:r>
        <w:rPr>
          <w:rFonts w:ascii="Calibri" w:eastAsia="Calibri" w:hAnsi="Calibri" w:cs="Calibri"/>
        </w:rPr>
        <w:t>approccio</w:t>
      </w:r>
      <w:r>
        <w:t xml:space="preserve"> </w:t>
      </w:r>
      <w:r>
        <w:rPr>
          <w:rFonts w:ascii="Calibri" w:eastAsia="Calibri" w:hAnsi="Calibri" w:cs="Calibri"/>
        </w:rPr>
        <w:t>"</w:t>
      </w:r>
      <w:r>
        <w:rPr>
          <w:rFonts w:ascii="Calibri" w:eastAsia="Calibri" w:hAnsi="Calibri" w:cs="Calibri"/>
          <w:i/>
          <w:iCs/>
        </w:rPr>
        <w:t>cosa, dove, perché, come</w:t>
      </w:r>
      <w:r>
        <w:t xml:space="preserve"> </w:t>
      </w:r>
      <w:r>
        <w:rPr>
          <w:rFonts w:ascii="Calibri" w:eastAsia="Calibri" w:hAnsi="Calibri" w:cs="Calibri"/>
        </w:rPr>
        <w:t>", che è brevemente spiegato nella tabella seguente:</w:t>
      </w:r>
    </w:p>
    <w:p w:rsidR="008F3FB0" w:rsidRDefault="002B45D3">
      <w:r>
        <w:rPr>
          <w:noProof/>
          <w:lang w:val="en-US" w:eastAsia="en-US"/>
        </w:rPr>
        <w:drawing>
          <wp:inline distT="0" distB="0" distL="0" distR="0" wp14:anchorId="73A18CAD" wp14:editId="179EB51F">
            <wp:extent cx="6115050" cy="2019300"/>
            <wp:effectExtent l="19050" t="0" r="0" b="76200"/>
            <wp:docPr id="14" name="Diagramma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 w:rsidR="008B0933">
        <w:t xml:space="preserve"> </w:t>
      </w:r>
    </w:p>
    <w:p w:rsidR="006A6269" w:rsidRDefault="008B0933">
      <w:r>
        <w:rPr>
          <w:rFonts w:ascii="Calibri" w:eastAsia="Calibri" w:hAnsi="Calibri" w:cs="Calibri"/>
        </w:rPr>
        <w:t>LA PIANIFICAZIONE è un'abilità che ti consente di:</w:t>
      </w:r>
    </w:p>
    <w:p w:rsidR="006A6269" w:rsidRDefault="006A6269"/>
    <w:p w:rsidR="002B45D3" w:rsidRDefault="002B45D3"/>
    <w:p w:rsidR="006A6269" w:rsidRDefault="008B0933">
      <w:r>
        <w:rPr>
          <w:rFonts w:ascii="Calibri" w:eastAsia="Calibri" w:hAnsi="Calibri" w:cs="Calibri"/>
        </w:rPr>
        <w:t> </w:t>
      </w:r>
      <w:r w:rsidR="002B45D3">
        <w:rPr>
          <w:noProof/>
          <w:lang w:val="en-US" w:eastAsia="en-US"/>
        </w:rPr>
        <w:drawing>
          <wp:inline distT="0" distB="0" distL="0" distR="0" wp14:anchorId="74B02829" wp14:editId="2501B5E7">
            <wp:extent cx="4229100" cy="1866900"/>
            <wp:effectExtent l="0" t="361950" r="0" b="0"/>
            <wp:docPr id="16" name="Diagramma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6A6269"/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lastRenderedPageBreak/>
        <w:t>Il processo di pianificazione riguarda la definizione degli obiettivi di un'azienda e la determinazione delle risorse necessarie per raggiungere tali obiettivi. Raggiungere una visione richiede</w:t>
      </w:r>
      <w:r>
        <w:t xml:space="preserve"> </w:t>
      </w:r>
      <w:r>
        <w:rPr>
          <w:rFonts w:ascii="Calibri" w:eastAsia="Calibri" w:hAnsi="Calibri" w:cs="Calibri"/>
        </w:rPr>
        <w:t>uno sforzo coordinato.</w:t>
      </w:r>
      <w:r w:rsidR="005D2569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Quando la vita o il lavoro diventa duro, fissare degli obiettivi è fondamentale.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La gestione strategica è fondamentale per la costruzione di un business di successo e comporta lo sviluppo di un piano per guidare un'azienda mentre questa si sforza di raggiungere la sua missione, gli obiettivi, i traguardi e di mantenere la rotta desiderata.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Una delle capacità di pianificazione e gestione, le strategie e gli strumenti per realizzare un piano d'azione concreto ed efficace, che è cruciale sia per i risultati personali che professionali, è il formato Obiettivo SMART, che abbiamo utilizzato nell'Unità 1.</w:t>
      </w:r>
      <w:r>
        <w:br w:type="page"/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b/>
          <w:bCs/>
          <w:u w:val="single"/>
        </w:rPr>
        <w:lastRenderedPageBreak/>
        <w:t>Perché i modelli aziendali sono così importanti?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>I modelli aziendali ti consentono di creare valore con nuove idee. Non è sufficiente avere una buona idea per un nuovo prodotto o servizio se non è possibile rispondere ad alcune domande chiave su come portarlo avanti. Allo stesso modo, avere sentimenti positivi per fare cose buone per le persone non è una solida base per creare una piattaforma su cui fornire servizi importanti, specialmente in settori come lo sviluppo e l'impresa sociale. Lavorare con i colleghi per strutturare un'idea aiuta a scoprire importanti rischi e presupposti associati a tale idea.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 xml:space="preserve">Il Business Model Canvas offre uno strumento conciso per riflettere sull'attività e mantenere i punti chiave altamente visibili a te, al tuo team e agli altri stakeholder. 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5D2569" w:rsidP="001B1954">
      <w:pPr>
        <w:jc w:val="both"/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-3810</wp:posOffset>
            </wp:positionV>
            <wp:extent cx="3333750" cy="2994660"/>
            <wp:effectExtent l="0" t="0" r="0" b="0"/>
            <wp:wrapSquare wrapText="bothSides"/>
            <wp:docPr id="3074" name="Picture 2" descr="Immagine correla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Immagine correlata"/>
                    <pic:cNvPicPr/>
                  </pic:nvPicPr>
                  <pic:blipFill rotWithShape="1"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21" r="9629"/>
                    <a:stretch/>
                  </pic:blipFill>
                  <pic:spPr bwMode="auto">
                    <a:xfrm>
                      <a:off x="0" y="0"/>
                      <a:ext cx="3333750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933">
        <w:t xml:space="preserve"> </w:t>
      </w:r>
      <w:r w:rsidR="008B0933">
        <w:rPr>
          <w:rFonts w:ascii="Calibri" w:eastAsia="Calibri" w:hAnsi="Calibri" w:cs="Calibri"/>
        </w:rPr>
        <w:t>Il modello aziendale è un modo utile per mappare le potenziali opportunità e gli svantaggi legati alla tua idea.</w:t>
      </w:r>
      <w:r>
        <w:rPr>
          <w:rFonts w:ascii="Calibri" w:eastAsia="Calibri" w:hAnsi="Calibri" w:cs="Calibri"/>
        </w:rPr>
        <w:t xml:space="preserve"> </w:t>
      </w:r>
      <w:r w:rsidR="008B0933">
        <w:rPr>
          <w:rFonts w:ascii="Calibri" w:eastAsia="Calibri" w:hAnsi="Calibri" w:cs="Calibri"/>
        </w:rPr>
        <w:t>Esso</w:t>
      </w:r>
      <w:r w:rsidR="008B0933">
        <w:t xml:space="preserve"> </w:t>
      </w:r>
      <w:r w:rsidR="008B0933">
        <w:rPr>
          <w:rFonts w:ascii="Calibri" w:eastAsia="Calibri" w:hAnsi="Calibri" w:cs="Calibri"/>
        </w:rPr>
        <w:t>Crea una panoramica completa della tua strategia, i prodotti che si dovrebbero offrire, la gente su cui ci si dovrebbe concentrare, i sentieri che si dovrebbe prendere e le risorse si dovrebbe utilizzare per far avere più successo possibile alla tua idea.</w:t>
      </w:r>
    </w:p>
    <w:p w:rsidR="006A6269" w:rsidRDefault="008B0933">
      <w:r>
        <w:rPr>
          <w:rFonts w:ascii="Calibri" w:eastAsia="Calibri" w:hAnsi="Calibri" w:cs="Calibri"/>
          <w:sz w:val="10"/>
          <w:szCs w:val="10"/>
        </w:rPr>
        <w:t> </w:t>
      </w:r>
    </w:p>
    <w:p w:rsidR="006A6269" w:rsidRDefault="008B0933" w:rsidP="001B1954">
      <w:pPr>
        <w:jc w:val="both"/>
      </w:pPr>
      <w:r>
        <w:rPr>
          <w:rFonts w:ascii="Calibri" w:eastAsia="Calibri" w:hAnsi="Calibri" w:cs="Calibri"/>
        </w:rPr>
        <w:t xml:space="preserve">Il Business Model Canvas è una panoramica di una sola pagina che espone sia ciò che fai (o vuoi fare) e come lo fai, consentendo conversazioni strutturate su gestione e strategia. Questo formato visivo è utile sia per le organizzazioni e aziende esistenti che per le nuove. 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6A6269"/>
    <w:p w:rsidR="006A6269" w:rsidRDefault="008B0933">
      <w:r>
        <w:rPr>
          <w:rFonts w:ascii="Calibri Light" w:eastAsia="Calibri Light" w:hAnsi="Calibri Light" w:cs="Calibri Light"/>
          <w:b/>
          <w:bCs/>
          <w:sz w:val="32"/>
          <w:szCs w:val="32"/>
        </w:rPr>
        <w:t> </w:t>
      </w:r>
    </w:p>
    <w:p w:rsidR="006A6269" w:rsidRDefault="008B0933">
      <w:r>
        <w:rPr>
          <w:rFonts w:ascii="Calibri Light" w:eastAsia="Calibri Light" w:hAnsi="Calibri Light" w:cs="Calibri Light"/>
          <w:b/>
          <w:bCs/>
          <w:sz w:val="32"/>
          <w:szCs w:val="32"/>
        </w:rPr>
        <w:t> </w:t>
      </w:r>
    </w:p>
    <w:p w:rsidR="006A6269" w:rsidRDefault="008B0933">
      <w:r>
        <w:rPr>
          <w:rFonts w:ascii="Calibri Light" w:eastAsia="Calibri Light" w:hAnsi="Calibri Light" w:cs="Calibri Light"/>
          <w:b/>
          <w:bCs/>
          <w:sz w:val="32"/>
          <w:szCs w:val="32"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La prossima sessione sarà: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Data:</w:t>
      </w:r>
      <w:r>
        <w:t xml:space="preserve"> </w:t>
      </w:r>
      <w:r>
        <w:rPr>
          <w:rFonts w:ascii="Calibri" w:eastAsia="Calibri" w:hAnsi="Calibri" w:cs="Calibri"/>
          <w:shd w:val="clear" w:color="auto" w:fill="FFFF00"/>
        </w:rPr>
        <w:t>gg / mm / aaaa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</w:rPr>
        <w:t>Ora:</w:t>
      </w:r>
      <w:r>
        <w:t xml:space="preserve"> </w:t>
      </w:r>
      <w:r w:rsidR="005D2569">
        <w:rPr>
          <w:rFonts w:ascii="Calibri" w:eastAsia="Calibri" w:hAnsi="Calibri" w:cs="Calibri"/>
          <w:shd w:val="clear" w:color="auto" w:fill="FFFF00"/>
        </w:rPr>
        <w:t>hh:mm - hh:</w:t>
      </w:r>
      <w:r>
        <w:rPr>
          <w:rFonts w:ascii="Calibri" w:eastAsia="Calibri" w:hAnsi="Calibri" w:cs="Calibri"/>
          <w:shd w:val="clear" w:color="auto" w:fill="FFFF00"/>
        </w:rPr>
        <w:t>mm</w:t>
      </w:r>
    </w:p>
    <w:p w:rsidR="006A6269" w:rsidRDefault="008B0933">
      <w:pPr>
        <w:spacing w:line="276" w:lineRule="auto"/>
      </w:pPr>
      <w:r>
        <w:t>[LUOGO]</w:t>
      </w:r>
      <w:r>
        <w:br w:type="page"/>
      </w:r>
    </w:p>
    <w:p w:rsidR="006A6269" w:rsidRDefault="008B0933">
      <w:pPr>
        <w:pStyle w:val="Heading2"/>
        <w:keepLines/>
        <w:spacing w:before="40" w:after="240"/>
      </w:pPr>
      <w:bookmarkStart w:id="3" w:name="_Toc514754411"/>
      <w:r>
        <w:rPr>
          <w:rFonts w:ascii="Calibri Light" w:eastAsia="Calibri Light" w:hAnsi="Calibri Light" w:cs="Calibri Light"/>
          <w:sz w:val="32"/>
          <w:szCs w:val="32"/>
        </w:rPr>
        <w:lastRenderedPageBreak/>
        <w:t>Ulteriori informazioni</w:t>
      </w:r>
      <w:bookmarkEnd w:id="3"/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Video</w:t>
      </w:r>
    </w:p>
    <w:p w:rsidR="006A6269" w:rsidRDefault="008B0933">
      <w:r>
        <w:rPr>
          <w:rFonts w:ascii="Calibri" w:eastAsia="Calibri" w:hAnsi="Calibri" w:cs="Calibri"/>
          <w:i/>
          <w:iCs/>
        </w:rPr>
        <w:t>Cos'è la creatività?</w:t>
      </w:r>
    </w:p>
    <w:p w:rsidR="006A6269" w:rsidRDefault="000F7675">
      <w:hyperlink r:id="rId39" w:history="1">
        <w:r w:rsidR="008B0933">
          <w:rPr>
            <w:rFonts w:ascii="Calibri" w:eastAsia="Calibri" w:hAnsi="Calibri" w:cs="Calibri"/>
            <w:color w:val="0563C1"/>
            <w:u w:val="single"/>
          </w:rPr>
          <w:t>https://www.youtube.com/watch?v=N5j76vuOJL4</w:t>
        </w:r>
      </w:hyperlink>
      <w:r w:rsidR="008B0933">
        <w:t xml:space="preserve"> </w:t>
      </w:r>
    </w:p>
    <w:p w:rsidR="006A6269" w:rsidRDefault="008B0933">
      <w:r>
        <w:rPr>
          <w:rFonts w:ascii="Calibri" w:eastAsia="Calibri" w:hAnsi="Calibri" w:cs="Calibri"/>
        </w:rPr>
        <w:t> </w:t>
      </w:r>
    </w:p>
    <w:p w:rsidR="006A6269" w:rsidRDefault="008B0933">
      <w:r>
        <w:rPr>
          <w:rFonts w:ascii="Calibri" w:eastAsia="Calibri" w:hAnsi="Calibri" w:cs="Calibri"/>
          <w:i/>
          <w:iCs/>
        </w:rPr>
        <w:t>La creatività come competenza imprenditoriale</w:t>
      </w:r>
    </w:p>
    <w:p w:rsidR="006A6269" w:rsidRDefault="000F7675">
      <w:hyperlink r:id="rId40" w:history="1">
        <w:r w:rsidR="008B0933">
          <w:rPr>
            <w:rFonts w:ascii="Calibri" w:eastAsia="Calibri" w:hAnsi="Calibri" w:cs="Calibri"/>
            <w:color w:val="0563C1"/>
            <w:u w:val="single"/>
          </w:rPr>
          <w:t>https://www.youtube.com/watch?v=f76wtylyEFk</w:t>
        </w:r>
      </w:hyperlink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6A6269" w:rsidRDefault="008B0933">
      <w:r>
        <w:rPr>
          <w:rFonts w:ascii="Calibri" w:eastAsia="Calibri" w:hAnsi="Calibri" w:cs="Calibri"/>
          <w:i/>
          <w:iCs/>
        </w:rPr>
        <w:t>Perché abbiamo bisogno della creatività?</w:t>
      </w:r>
    </w:p>
    <w:p w:rsidR="006A6269" w:rsidRDefault="000F7675">
      <w:hyperlink r:id="rId41" w:history="1">
        <w:r w:rsidR="008B0933">
          <w:rPr>
            <w:rFonts w:ascii="Calibri" w:eastAsia="Calibri" w:hAnsi="Calibri" w:cs="Calibri"/>
            <w:color w:val="0563C1"/>
            <w:u w:val="single"/>
          </w:rPr>
          <w:t>https://www.youtube.com/watch?v=RwGlaCTnNys</w:t>
        </w:r>
      </w:hyperlink>
      <w:r w:rsidR="008B0933">
        <w:t xml:space="preserve"> 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6A6269" w:rsidRDefault="008B0933">
      <w:r>
        <w:rPr>
          <w:rFonts w:ascii="Calibri" w:eastAsia="Calibri" w:hAnsi="Calibri" w:cs="Calibri"/>
        </w:rPr>
        <w:t xml:space="preserve">Breve presentazione del Creative Project Canvas </w:t>
      </w:r>
    </w:p>
    <w:p w:rsidR="006A6269" w:rsidRDefault="000F7675">
      <w:hyperlink r:id="rId42" w:history="1">
        <w:r w:rsidR="008B0933">
          <w:rPr>
            <w:rFonts w:ascii="Calibri" w:eastAsia="Calibri" w:hAnsi="Calibri" w:cs="Calibri"/>
            <w:color w:val="0563C1"/>
            <w:u w:val="single"/>
          </w:rPr>
          <w:t>https://www.youtube.com/watch?v=L3lygHXuhZg</w:t>
        </w:r>
      </w:hyperlink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Articoli</w:t>
      </w:r>
    </w:p>
    <w:p w:rsidR="006A6269" w:rsidRDefault="008B0933">
      <w:r>
        <w:rPr>
          <w:rFonts w:ascii="Calibri" w:eastAsia="Calibri" w:hAnsi="Calibri" w:cs="Calibri"/>
          <w:i/>
          <w:iCs/>
        </w:rPr>
        <w:t>Abilità di pensiero creativo: guardare sempre a problemi da più prospettive</w:t>
      </w:r>
    </w:p>
    <w:p w:rsidR="006A6269" w:rsidRDefault="000F7675">
      <w:hyperlink r:id="rId43" w:anchor="sthash.eqO8cKwR.dpbs" w:history="1">
        <w:r w:rsidR="008B0933">
          <w:rPr>
            <w:rFonts w:ascii="Calibri" w:eastAsia="Calibri" w:hAnsi="Calibri" w:cs="Calibri"/>
            <w:color w:val="0563C1"/>
            <w:u w:val="single"/>
          </w:rPr>
          <w:t>http://creativethinking.net/creative-thinking-habit-always-look-at-problems-with-multiple-perspectives/#sthash.eqO8cKwR.dpbs</w:t>
        </w:r>
      </w:hyperlink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6A6269" w:rsidRDefault="008B0933">
      <w:r>
        <w:rPr>
          <w:rFonts w:ascii="Calibri" w:eastAsia="Calibri" w:hAnsi="Calibri" w:cs="Calibri"/>
          <w:i/>
          <w:iCs/>
        </w:rPr>
        <w:t>Generazione di idee e idee creative - Università di Newcastle</w:t>
      </w:r>
    </w:p>
    <w:p w:rsidR="006A6269" w:rsidRDefault="000F7675">
      <w:hyperlink r:id="rId44" w:history="1">
        <w:r w:rsidR="008B0933">
          <w:rPr>
            <w:rFonts w:ascii="Calibri" w:eastAsia="Calibri" w:hAnsi="Calibri" w:cs="Calibri"/>
            <w:color w:val="0563C1"/>
            <w:u w:val="single"/>
          </w:rPr>
          <w:t>https://www.ncl.ac.uk/fms/postgrad/skills/documents/BiotechYesCreativitySessionSept2012a.pdf</w:t>
        </w:r>
      </w:hyperlink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Altre risorse</w:t>
      </w:r>
    </w:p>
    <w:p w:rsidR="006A6269" w:rsidRDefault="008B0933">
      <w:r>
        <w:rPr>
          <w:rFonts w:ascii="Calibri" w:eastAsia="Calibri" w:hAnsi="Calibri" w:cs="Calibri"/>
          <w:i/>
          <w:iCs/>
        </w:rPr>
        <w:t>Quanto è buono il tuo problem solving?</w:t>
      </w:r>
      <w:r>
        <w:t xml:space="preserve"> </w:t>
      </w:r>
    </w:p>
    <w:p w:rsidR="006A6269" w:rsidRDefault="000F7675">
      <w:hyperlink r:id="rId45" w:history="1">
        <w:r w:rsidR="008B0933">
          <w:rPr>
            <w:rFonts w:ascii="Calibri" w:eastAsia="Calibri" w:hAnsi="Calibri" w:cs="Calibri"/>
            <w:color w:val="0563C1"/>
            <w:u w:val="single"/>
          </w:rPr>
          <w:t>https://www.mindtools.com/pages/article/newTMC_72.htm</w:t>
        </w:r>
      </w:hyperlink>
    </w:p>
    <w:p w:rsidR="006A6269" w:rsidRDefault="008B0933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6A6269" w:rsidRPr="00C561DD" w:rsidRDefault="008B0933">
      <w:pPr>
        <w:rPr>
          <w:lang w:val="en-US"/>
        </w:rPr>
      </w:pPr>
      <w:r w:rsidRPr="00C561DD">
        <w:rPr>
          <w:rFonts w:ascii="Calibri" w:eastAsia="Calibri" w:hAnsi="Calibri" w:cs="Calibri"/>
          <w:i/>
          <w:iCs/>
          <w:lang w:val="en-US"/>
        </w:rPr>
        <w:t xml:space="preserve">Break in the desk Progetto UE </w:t>
      </w:r>
    </w:p>
    <w:p w:rsidR="006A6269" w:rsidRPr="00C561DD" w:rsidRDefault="000F7675">
      <w:pPr>
        <w:rPr>
          <w:lang w:val="en-US"/>
        </w:rPr>
      </w:pPr>
      <w:hyperlink r:id="rId46" w:history="1">
        <w:r w:rsidR="008B0933" w:rsidRPr="00C561DD">
          <w:rPr>
            <w:rFonts w:ascii="Calibri" w:eastAsia="Calibri" w:hAnsi="Calibri" w:cs="Calibri"/>
            <w:color w:val="0563C1"/>
            <w:u w:val="single"/>
            <w:lang w:val="en-US"/>
          </w:rPr>
          <w:t>http://breakinthedesk.eu/</w:t>
        </w:r>
      </w:hyperlink>
      <w:r w:rsidR="008B0933" w:rsidRPr="00C561DD">
        <w:rPr>
          <w:lang w:val="en-US"/>
        </w:rPr>
        <w:t xml:space="preserve"> </w:t>
      </w:r>
    </w:p>
    <w:p w:rsidR="006A6269" w:rsidRPr="00C561DD" w:rsidRDefault="008B0933">
      <w:pPr>
        <w:rPr>
          <w:lang w:val="en-US"/>
        </w:rPr>
      </w:pPr>
      <w:r w:rsidRPr="00C561DD">
        <w:rPr>
          <w:rFonts w:ascii="Calibri" w:eastAsia="Calibri" w:hAnsi="Calibri" w:cs="Calibri"/>
          <w:b/>
          <w:bCs/>
          <w:lang w:val="en-US"/>
        </w:rPr>
        <w:t> </w:t>
      </w:r>
    </w:p>
    <w:p w:rsidR="006A6269" w:rsidRPr="00C561DD" w:rsidRDefault="008B0933">
      <w:pPr>
        <w:rPr>
          <w:lang w:val="en-US"/>
        </w:rPr>
      </w:pPr>
      <w:r w:rsidRPr="00C561DD">
        <w:rPr>
          <w:rFonts w:ascii="Calibri" w:eastAsia="Calibri" w:hAnsi="Calibri" w:cs="Calibri"/>
          <w:i/>
          <w:iCs/>
          <w:lang w:val="en-US"/>
        </w:rPr>
        <w:t>METODOLOGIA BREAK-IN-THE-DESK</w:t>
      </w:r>
    </w:p>
    <w:p w:rsidR="006A6269" w:rsidRPr="00C561DD" w:rsidRDefault="008B0933">
      <w:pPr>
        <w:rPr>
          <w:lang w:val="en-US"/>
        </w:rPr>
      </w:pPr>
      <w:r w:rsidRPr="00C561DD">
        <w:rPr>
          <w:rFonts w:ascii="Calibri" w:eastAsia="Calibri" w:hAnsi="Calibri" w:cs="Calibri"/>
          <w:i/>
          <w:iCs/>
          <w:lang w:val="en-US"/>
        </w:rPr>
        <w:t>Work Play Book</w:t>
      </w:r>
    </w:p>
    <w:p w:rsidR="006A6269" w:rsidRDefault="000F7675">
      <w:hyperlink r:id="rId47" w:history="1">
        <w:r w:rsidR="008B0933">
          <w:rPr>
            <w:rFonts w:ascii="Calibri" w:eastAsia="Calibri" w:hAnsi="Calibri" w:cs="Calibri"/>
            <w:color w:val="0563C1"/>
            <w:u w:val="single"/>
          </w:rPr>
          <w:t>http://www.creativeprojectcanvas.com/</w:t>
        </w:r>
      </w:hyperlink>
    </w:p>
    <w:p w:rsidR="006A6269" w:rsidRDefault="008B093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 </w:t>
      </w:r>
    </w:p>
    <w:p w:rsidR="001B1954" w:rsidRDefault="001B1954">
      <w:bookmarkStart w:id="4" w:name="_GoBack"/>
      <w:bookmarkEnd w:id="4"/>
    </w:p>
    <w:p w:rsidR="006A6269" w:rsidRDefault="008B0933">
      <w:r>
        <w:rPr>
          <w:rFonts w:ascii="Calibri" w:eastAsia="Calibri" w:hAnsi="Calibri" w:cs="Calibri"/>
          <w:i/>
          <w:iCs/>
        </w:rPr>
        <w:lastRenderedPageBreak/>
        <w:t>Il gruppo de Bono, LLC</w:t>
      </w:r>
    </w:p>
    <w:p w:rsidR="006A6269" w:rsidRDefault="000F7675" w:rsidP="005D2569">
      <w:hyperlink r:id="rId48" w:history="1">
        <w:r w:rsidR="008B0933">
          <w:rPr>
            <w:rFonts w:ascii="Calibri" w:eastAsia="Calibri" w:hAnsi="Calibri" w:cs="Calibri"/>
            <w:color w:val="0563C1"/>
            <w:u w:val="single"/>
          </w:rPr>
          <w:t>http://www.debonogroup.com/six_thinking_hats.php</w:t>
        </w:r>
      </w:hyperlink>
    </w:p>
    <w:sectPr w:rsidR="006A6269" w:rsidSect="005514A9">
      <w:headerReference w:type="default" r:id="rId49"/>
      <w:footerReference w:type="default" r:id="rId50"/>
      <w:footerReference w:type="first" r:id="rId51"/>
      <w:pgSz w:w="12240" w:h="15840"/>
      <w:pgMar w:top="1417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675" w:rsidRDefault="000F7675" w:rsidP="00C561DD">
      <w:r>
        <w:separator/>
      </w:r>
    </w:p>
  </w:endnote>
  <w:endnote w:type="continuationSeparator" w:id="0">
    <w:p w:rsidR="000F7675" w:rsidRDefault="000F7675" w:rsidP="00C56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otham Pro">
    <w:altName w:val="Times New Roman"/>
    <w:charset w:val="00"/>
    <w:family w:val="auto"/>
    <w:pitch w:val="variable"/>
    <w:sig w:usb0="00000000" w:usb1="5000204A" w:usb2="00000000" w:usb3="00000000" w:csb0="0000003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3106697"/>
      <w:docPartObj>
        <w:docPartGallery w:val="Page Numbers (Bottom of Page)"/>
        <w:docPartUnique/>
      </w:docPartObj>
    </w:sdtPr>
    <w:sdtEndPr/>
    <w:sdtContent>
      <w:p w:rsidR="004077DC" w:rsidRDefault="004077DC">
        <w:pPr>
          <w:pStyle w:val="Footer"/>
          <w:jc w:val="right"/>
        </w:pPr>
      </w:p>
      <w:p w:rsidR="00C561DD" w:rsidRDefault="004077DC">
        <w:pPr>
          <w:pStyle w:val="Footer"/>
          <w:jc w:val="right"/>
        </w:pPr>
        <w:r>
          <w:rPr>
            <w:noProof/>
            <w:lang w:val="en-US"/>
          </w:rPr>
          <w:drawing>
            <wp:anchor distT="0" distB="0" distL="114300" distR="114300" simplePos="0" relativeHeight="251657216" behindDoc="0" locked="0" layoutInCell="1" allowOverlap="1" wp14:anchorId="03DEF494" wp14:editId="1B598398">
              <wp:simplePos x="0" y="0"/>
              <wp:positionH relativeFrom="column">
                <wp:posOffset>-457200</wp:posOffset>
              </wp:positionH>
              <wp:positionV relativeFrom="paragraph">
                <wp:posOffset>180975</wp:posOffset>
              </wp:positionV>
              <wp:extent cx="1800225" cy="504825"/>
              <wp:effectExtent l="0" t="0" r="9525" b="9525"/>
              <wp:wrapNone/>
              <wp:docPr id="4" name="Picture 4" descr="eu_flag_co_funded_pos_[rgb]_right_smal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3" descr="eu_flag_co_funded_pos_[rgb]_right_small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225" cy="5048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561DD">
          <w:fldChar w:fldCharType="begin"/>
        </w:r>
        <w:r w:rsidR="00C561DD">
          <w:instrText>PAGE   \* MERGEFORMAT</w:instrText>
        </w:r>
        <w:r w:rsidR="00C561DD">
          <w:fldChar w:fldCharType="separate"/>
        </w:r>
        <w:r w:rsidR="001B1954">
          <w:rPr>
            <w:noProof/>
          </w:rPr>
          <w:t>11</w:t>
        </w:r>
        <w:r w:rsidR="00C561DD">
          <w:fldChar w:fldCharType="end"/>
        </w:r>
      </w:p>
    </w:sdtContent>
  </w:sdt>
  <w:p w:rsidR="00C561DD" w:rsidRDefault="00C561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481656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255049755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5514A9" w:rsidRDefault="005514A9" w:rsidP="005514A9">
            <w:pPr>
              <w:pStyle w:val="Footer"/>
              <w:tabs>
                <w:tab w:val="clear" w:pos="4819"/>
                <w:tab w:val="clear" w:pos="9638"/>
                <w:tab w:val="left" w:pos="2580"/>
              </w:tabs>
              <w:spacing w:before="100" w:beforeAutospacing="1"/>
            </w:pPr>
            <w:r>
              <w:rPr>
                <w:noProof/>
              </w:rPr>
              <w:pict>
                <v:rect id="Rectangle 5" o:spid="_x0000_s2049" style="position:absolute;margin-left:108.3pt;margin-top:15.3pt;width:351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" fillcolor="white [3201]" stroked="f">
                  <v:textbox style="mso-next-textbox:#Rectangle 5" inset="2.53958mm,1.2694mm,2.53958mm,1.2694mm">
                    <w:txbxContent>
                      <w:p w:rsidR="005514A9" w:rsidRPr="008E0C3C" w:rsidRDefault="005514A9" w:rsidP="005514A9">
                        <w:pPr>
                          <w:jc w:val="both"/>
                          <w:rPr>
                            <w:sz w:val="17"/>
                            <w:szCs w:val="17"/>
                          </w:rPr>
                        </w:pPr>
                        <w:r w:rsidRPr="008E0C3C">
                          <w:rPr>
                            <w:iCs/>
                            <w:sz w:val="17"/>
                            <w:szCs w:val="17"/>
                          </w:rPr>
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</w:r>
                      </w:p>
                      <w:p w:rsidR="005514A9" w:rsidRDefault="005514A9" w:rsidP="005514A9">
                        <w:pPr>
                          <w:jc w:val="both"/>
                          <w:textDirection w:val="btL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60671074" wp14:editId="6CEF174B">
                  <wp:simplePos x="0" y="0"/>
                  <wp:positionH relativeFrom="column">
                    <wp:posOffset>-485775</wp:posOffset>
                  </wp:positionH>
                  <wp:positionV relativeFrom="paragraph">
                    <wp:posOffset>198120</wp:posOffset>
                  </wp:positionV>
                  <wp:extent cx="1800225" cy="504825"/>
                  <wp:effectExtent l="0" t="0" r="9525" b="9525"/>
                  <wp:wrapNone/>
                  <wp:docPr id="5" name="Picture 5" descr="eu_flag_co_funded_pos_[rgb]_right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eu_flag_co_funded_pos_[rgb]_right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</w:p>
        </w:sdtContent>
      </w:sdt>
    </w:sdtContent>
  </w:sdt>
  <w:p w:rsidR="005514A9" w:rsidRDefault="00551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675" w:rsidRDefault="000F7675" w:rsidP="00C561DD">
      <w:r>
        <w:separator/>
      </w:r>
    </w:p>
  </w:footnote>
  <w:footnote w:type="continuationSeparator" w:id="0">
    <w:p w:rsidR="000F7675" w:rsidRDefault="000F7675" w:rsidP="00C56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1DD" w:rsidRDefault="00C561DD" w:rsidP="001B1954">
    <w:pPr>
      <w:pStyle w:val="Header"/>
      <w:ind w:hanging="851"/>
    </w:pPr>
    <w:r>
      <w:rPr>
        <w:noProof/>
        <w:lang w:val="en-US" w:eastAsia="en-US"/>
      </w:rPr>
      <w:drawing>
        <wp:inline distT="0" distB="0" distL="0" distR="0" wp14:anchorId="74E78577" wp14:editId="79ADF03D">
          <wp:extent cx="6332220" cy="894715"/>
          <wp:effectExtent l="0" t="0" r="0" b="0"/>
          <wp:docPr id="1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220" cy="894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561DD" w:rsidRDefault="00C56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85EA3"/>
    <w:multiLevelType w:val="hybridMultilevel"/>
    <w:tmpl w:val="A056896C"/>
    <w:lvl w:ilvl="0" w:tplc="4DB0A8AA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269"/>
    <w:rsid w:val="00026908"/>
    <w:rsid w:val="000D71AE"/>
    <w:rsid w:val="000F7675"/>
    <w:rsid w:val="00150C06"/>
    <w:rsid w:val="001B1954"/>
    <w:rsid w:val="00260CB3"/>
    <w:rsid w:val="00285FAB"/>
    <w:rsid w:val="002B45D3"/>
    <w:rsid w:val="003D371F"/>
    <w:rsid w:val="004077DC"/>
    <w:rsid w:val="005514A9"/>
    <w:rsid w:val="005D2569"/>
    <w:rsid w:val="0060124D"/>
    <w:rsid w:val="006A6269"/>
    <w:rsid w:val="008B0933"/>
    <w:rsid w:val="008F3FB0"/>
    <w:rsid w:val="009778E6"/>
    <w:rsid w:val="00C561DD"/>
    <w:rsid w:val="00C86370"/>
    <w:rsid w:val="00CB62A4"/>
    <w:rsid w:val="00D82FBE"/>
    <w:rsid w:val="00E376F8"/>
    <w:rsid w:val="00E55B4E"/>
    <w:rsid w:val="00E97397"/>
    <w:rsid w:val="00F067BE"/>
    <w:rsid w:val="00FD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Thought Bubble: Cloud 5"/>
        <o:r id="V:Rule2" type="callout" idref="#Speech Bubble: Oval 11"/>
      </o:rules>
    </o:shapelayout>
  </w:shapeDefaults>
  <w:decimalSymbol w:val=","/>
  <w:listSeparator w:val=";"/>
  <w14:docId w14:val="153E85CC"/>
  <w15:docId w15:val="{61323D54-F5AA-4D82-9571-0A0FA72D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BCE"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61D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61DD"/>
    <w:rPr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C561D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1DD"/>
    <w:rPr>
      <w:sz w:val="24"/>
      <w:szCs w:val="24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1DD"/>
    <w:rPr>
      <w:rFonts w:ascii="Tahoma" w:hAnsi="Tahoma" w:cs="Tahoma"/>
      <w:sz w:val="16"/>
      <w:szCs w:val="16"/>
      <w:bdr w:val="nil"/>
    </w:rPr>
  </w:style>
  <w:style w:type="paragraph" w:styleId="ListParagraph">
    <w:name w:val="List Paragraph"/>
    <w:basedOn w:val="Normal"/>
    <w:uiPriority w:val="34"/>
    <w:qFormat/>
    <w:rsid w:val="00E97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image" Target="media/image9.jpeg"/><Relationship Id="rId39" Type="http://schemas.openxmlformats.org/officeDocument/2006/relationships/hyperlink" Target="https://www.youtube.com/watch?v=N5j76vuOJL4%20" TargetMode="External"/><Relationship Id="rId21" Type="http://schemas.openxmlformats.org/officeDocument/2006/relationships/diagramData" Target="diagrams/data3.xml"/><Relationship Id="rId34" Type="http://schemas.openxmlformats.org/officeDocument/2006/relationships/diagramLayout" Target="diagrams/layout5.xml"/><Relationship Id="rId42" Type="http://schemas.openxmlformats.org/officeDocument/2006/relationships/hyperlink" Target="https://www.youtube.com/watch?v=L3lygHXuhZg" TargetMode="External"/><Relationship Id="rId47" Type="http://schemas.openxmlformats.org/officeDocument/2006/relationships/hyperlink" Target="http://www.creativeprojectcanvas.com/" TargetMode="External"/><Relationship Id="rId50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diagramData" Target="diagrams/data2.xml"/><Relationship Id="rId29" Type="http://schemas.openxmlformats.org/officeDocument/2006/relationships/diagramLayout" Target="diagrams/layout4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microsoft.com/office/2007/relationships/diagramDrawing" Target="diagrams/drawing4.xml"/><Relationship Id="rId37" Type="http://schemas.microsoft.com/office/2007/relationships/diagramDrawing" Target="diagrams/drawing5.xml"/><Relationship Id="rId40" Type="http://schemas.openxmlformats.org/officeDocument/2006/relationships/hyperlink" Target="https://www.youtube.com/watch?v=f76wtylyEFk" TargetMode="External"/><Relationship Id="rId45" Type="http://schemas.openxmlformats.org/officeDocument/2006/relationships/hyperlink" Target="https://www.mindtools.com/pages/article/newTMC_72.htm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19" Type="http://schemas.openxmlformats.org/officeDocument/2006/relationships/diagramColors" Target="diagrams/colors2.xml"/><Relationship Id="rId31" Type="http://schemas.openxmlformats.org/officeDocument/2006/relationships/diagramColors" Target="diagrams/colors4.xml"/><Relationship Id="rId44" Type="http://schemas.openxmlformats.org/officeDocument/2006/relationships/hyperlink" Target="https://www.ncl.ac.uk/fms/postgrad/skills/documents/BiotechYesCreativitySessionSept2012a.pdf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5j76vuOJL4" TargetMode="Externa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image" Target="media/image10.jpeg"/><Relationship Id="rId30" Type="http://schemas.openxmlformats.org/officeDocument/2006/relationships/diagramQuickStyle" Target="diagrams/quickStyle4.xml"/><Relationship Id="rId35" Type="http://schemas.openxmlformats.org/officeDocument/2006/relationships/diagramQuickStyle" Target="diagrams/quickStyle5.xml"/><Relationship Id="rId43" Type="http://schemas.openxmlformats.org/officeDocument/2006/relationships/hyperlink" Target="http://creativethinking.net/creative-thinking-habit-always-look-at-problems-with-multiple-perspectives/" TargetMode="External"/><Relationship Id="rId48" Type="http://schemas.openxmlformats.org/officeDocument/2006/relationships/hyperlink" Target="http://www.debonogroup.com/six_thinking_hats.php" TargetMode="External"/><Relationship Id="rId8" Type="http://schemas.openxmlformats.org/officeDocument/2006/relationships/image" Target="media/image2.jpeg"/><Relationship Id="rId51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Data" Target="diagrams/data5.xml"/><Relationship Id="rId38" Type="http://schemas.openxmlformats.org/officeDocument/2006/relationships/image" Target="media/image11.jpeg"/><Relationship Id="rId46" Type="http://schemas.openxmlformats.org/officeDocument/2006/relationships/hyperlink" Target="http://breakinthedesk.eu/" TargetMode="External"/><Relationship Id="rId20" Type="http://schemas.microsoft.com/office/2007/relationships/diagramDrawing" Target="diagrams/drawing2.xml"/><Relationship Id="rId41" Type="http://schemas.openxmlformats.org/officeDocument/2006/relationships/hyperlink" Target="https://www.youtube.com/watch?v=RwGlaCTnNy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Data" Target="diagrams/data4.xml"/><Relationship Id="rId36" Type="http://schemas.openxmlformats.org/officeDocument/2006/relationships/diagramColors" Target="diagrams/colors5.xml"/><Relationship Id="rId4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diagrams/_rels/data2.xml.rels><?xml version="1.0" encoding="UTF-8" standalone="yes"?>
<Relationships xmlns="http://schemas.openxmlformats.org/package/2006/relationships"><Relationship Id="rId3" Type="http://schemas.openxmlformats.org/officeDocument/2006/relationships/image" Target="../media/image6.jpeg"/><Relationship Id="rId2" Type="http://schemas.openxmlformats.org/officeDocument/2006/relationships/image" Target="../media/image5.png"/><Relationship Id="rId1" Type="http://schemas.openxmlformats.org/officeDocument/2006/relationships/image" Target="../media/image4.png"/><Relationship Id="rId5" Type="http://schemas.openxmlformats.org/officeDocument/2006/relationships/image" Target="../media/image8.jpeg"/><Relationship Id="rId4" Type="http://schemas.openxmlformats.org/officeDocument/2006/relationships/image" Target="../media/image7.jpeg"/></Relationships>
</file>

<file path=word/diagrams/_rels/drawing2.xml.rels><?xml version="1.0" encoding="UTF-8" standalone="yes"?>
<Relationships xmlns="http://schemas.openxmlformats.org/package/2006/relationships"><Relationship Id="rId3" Type="http://schemas.openxmlformats.org/officeDocument/2006/relationships/image" Target="../media/image6.jpeg"/><Relationship Id="rId2" Type="http://schemas.openxmlformats.org/officeDocument/2006/relationships/image" Target="../media/image5.png"/><Relationship Id="rId1" Type="http://schemas.openxmlformats.org/officeDocument/2006/relationships/image" Target="../media/image4.png"/><Relationship Id="rId5" Type="http://schemas.openxmlformats.org/officeDocument/2006/relationships/image" Target="../media/image8.jpeg"/><Relationship Id="rId4" Type="http://schemas.openxmlformats.org/officeDocument/2006/relationships/image" Target="../media/image7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09F4D0D-CF8A-4102-9377-B095C2CC62E8}" type="doc">
      <dgm:prSet loTypeId="urn:microsoft.com/office/officeart/2005/8/layout/venn3" loCatId="relationship" qsTypeId="urn:microsoft.com/office/officeart/2005/8/quickstyle/3d2#3" qsCatId="3D" csTypeId="urn:microsoft.com/office/officeart/2005/8/colors/colorful4" csCatId="colorful" phldr="1"/>
      <dgm:spPr/>
      <dgm:t>
        <a:bodyPr/>
        <a:lstStyle/>
        <a:p>
          <a:endParaRPr lang="it-IT"/>
        </a:p>
      </dgm:t>
    </dgm:pt>
    <dgm:pt modelId="{9F892D1F-2AE5-4AD4-8541-CFF7B125617B}">
      <dgm:prSet phldrT="[Testo]" custT="1"/>
      <dgm:spPr>
        <a:xfrm>
          <a:off x="852939" y="515"/>
          <a:ext cx="1696322" cy="1696322"/>
        </a:xfrm>
        <a:gradFill rotWithShape="0">
          <a:gsLst>
            <a:gs pos="0">
              <a:srgbClr val="FFC000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FFC000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FFC000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/>
          <a:r>
            <a:rPr lang="en-US" sz="1000" b="1" cap="all" baseline="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Processi Emotivi</a:t>
          </a:r>
        </a:p>
        <a:p>
          <a:pPr algn="ctr"/>
          <a:r>
            <a:rPr lang="en-US" sz="10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(fantasia emotiva nel gioco, piacere nelle sfide, coinvolgimento nelle attività e tolleranza </a:t>
          </a:r>
          <a:endParaRPr lang="it-IT" sz="1000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gm:t>
    </dgm:pt>
    <dgm:pt modelId="{4E60732B-830D-4C30-9170-1499869B0BF0}" type="parTrans" cxnId="{7BBCECAE-6A4F-4E21-92B0-3291DCEABB3A}">
      <dgm:prSet/>
      <dgm:spPr/>
      <dgm:t>
        <a:bodyPr/>
        <a:lstStyle/>
        <a:p>
          <a:endParaRPr lang="it-IT"/>
        </a:p>
      </dgm:t>
    </dgm:pt>
    <dgm:pt modelId="{D4DCD65E-7CB3-4C3B-B1CB-2E8C3735B566}" type="sibTrans" cxnId="{7BBCECAE-6A4F-4E21-92B0-3291DCEABB3A}">
      <dgm:prSet/>
      <dgm:spPr>
        <a:xfrm>
          <a:off x="2476414" y="1536816"/>
          <a:ext cx="2434132" cy="2434132"/>
        </a:xfrm>
        <a:prstGeom prst="circularArrow">
          <a:avLst>
            <a:gd name="adj1" fmla="val 4688"/>
            <a:gd name="adj2" fmla="val 299029"/>
            <a:gd name="adj3" fmla="val 2495706"/>
            <a:gd name="adj4" fmla="val 15906076"/>
            <a:gd name="adj5" fmla="val 5469"/>
          </a:avLst>
        </a:prstGeom>
        <a:solidFill>
          <a:srgbClr val="FFC000"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it-IT"/>
        </a:p>
      </dgm:t>
    </dgm:pt>
    <dgm:pt modelId="{927F182C-22B9-4438-9895-11CA02FB1120}">
      <dgm:prSet phldrT="[Testo]" custT="1"/>
      <dgm:spPr>
        <a:xfrm>
          <a:off x="2209998" y="515"/>
          <a:ext cx="1696322" cy="1696322"/>
        </a:xfrm>
        <a:gradFill rotWithShape="0">
          <a:gsLst>
            <a:gs pos="0">
              <a:srgbClr val="FFC000">
                <a:hueOff val="5197846"/>
                <a:satOff val="-23984"/>
                <a:lumOff val="883"/>
                <a:alphaOff val="0"/>
                <a:satMod val="103000"/>
                <a:lumMod val="102000"/>
                <a:tint val="94000"/>
              </a:srgbClr>
            </a:gs>
            <a:gs pos="50000">
              <a:srgbClr val="FFC000">
                <a:hueOff val="5197846"/>
                <a:satOff val="-23984"/>
                <a:lumOff val="883"/>
                <a:alphaOff val="0"/>
                <a:satMod val="110000"/>
                <a:lumMod val="100000"/>
                <a:shade val="100000"/>
              </a:srgbClr>
            </a:gs>
            <a:gs pos="100000">
              <a:srgbClr val="FFC000">
                <a:hueOff val="5197846"/>
                <a:satOff val="-23984"/>
                <a:lumOff val="883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/>
          <a:r>
            <a:rPr lang="en-US" sz="1000" b="1" cap="all" baseline="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tratti della personalita'</a:t>
          </a:r>
        </a:p>
        <a:p>
          <a:pPr algn="ctr"/>
          <a:r>
            <a:rPr lang="en-US" sz="10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(autostima, tollerare le ambiguità, curiosità e motivazione)</a:t>
          </a:r>
          <a:endParaRPr lang="it-IT" sz="1000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gm:t>
    </dgm:pt>
    <dgm:pt modelId="{46DBD6C8-EB76-447A-995C-88E0D8C4644D}" type="parTrans" cxnId="{B0748734-91EE-494F-8F93-1935F6B79FB7}">
      <dgm:prSet/>
      <dgm:spPr/>
      <dgm:t>
        <a:bodyPr/>
        <a:lstStyle/>
        <a:p>
          <a:endParaRPr lang="it-IT"/>
        </a:p>
      </dgm:t>
    </dgm:pt>
    <dgm:pt modelId="{C71A6C9E-FFDE-4F96-8C50-EF2F6B6BB3AA}" type="sibTrans" cxnId="{B0748734-91EE-494F-8F93-1935F6B79FB7}">
      <dgm:prSet/>
      <dgm:spPr>
        <a:xfrm>
          <a:off x="510858" y="1334048"/>
          <a:ext cx="1768549" cy="1768549"/>
        </a:xfrm>
        <a:prstGeom prst="leftCircularArrow">
          <a:avLst>
            <a:gd name="adj1" fmla="val 6452"/>
            <a:gd name="adj2" fmla="val 429999"/>
            <a:gd name="adj3" fmla="val 10489124"/>
            <a:gd name="adj4" fmla="val 14837806"/>
            <a:gd name="adj5" fmla="val 7527"/>
          </a:avLst>
        </a:prstGeom>
        <a:solidFill>
          <a:srgbClr val="FFC000">
            <a:hueOff val="5197846"/>
            <a:satOff val="-23984"/>
            <a:lumOff val="883"/>
            <a:alphaOff val="0"/>
          </a:srgb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it-IT"/>
        </a:p>
      </dgm:t>
    </dgm:pt>
    <dgm:pt modelId="{19A36834-F8A2-4C7F-927C-4F505DE7531D}">
      <dgm:prSet phldrT="[Testo]" custT="1"/>
      <dgm:spPr>
        <a:xfrm>
          <a:off x="3567056" y="515"/>
          <a:ext cx="1696322" cy="1696322"/>
        </a:xfrm>
        <a:gradFill rotWithShape="0">
          <a:gsLst>
            <a:gs pos="0">
              <a:srgbClr val="FFC000">
                <a:hueOff val="10395692"/>
                <a:satOff val="-47968"/>
                <a:lumOff val="1765"/>
                <a:alphaOff val="0"/>
                <a:satMod val="103000"/>
                <a:lumMod val="102000"/>
                <a:tint val="94000"/>
              </a:srgbClr>
            </a:gs>
            <a:gs pos="50000">
              <a:srgbClr val="FFC000">
                <a:hueOff val="10395692"/>
                <a:satOff val="-47968"/>
                <a:lumOff val="1765"/>
                <a:alphaOff val="0"/>
                <a:satMod val="110000"/>
                <a:lumMod val="100000"/>
                <a:shade val="100000"/>
              </a:srgbClr>
            </a:gs>
            <a:gs pos="100000">
              <a:srgbClr val="FFC000">
                <a:hueOff val="10395692"/>
                <a:satOff val="-47968"/>
                <a:lumOff val="1765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en-US" sz="1000" b="1" cap="all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Abilita' cognitive</a:t>
          </a:r>
        </a:p>
        <a:p>
          <a:r>
            <a:rPr lang="en-US" sz="1000" b="1" cap="all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</a:t>
          </a:r>
          <a:r>
            <a:rPr lang="en-US" sz="10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pensiero divergente, capacità di "trasformare" il pensiero, sensibilità ai problemi, ampiezza di conoscenza e giudizio)</a:t>
          </a:r>
          <a:endParaRPr lang="it-IT" sz="10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gm:t>
    </dgm:pt>
    <dgm:pt modelId="{DEC225AF-492F-4105-A724-047AF1D190A7}" type="parTrans" cxnId="{72507EFD-58CF-40B7-BA03-22EA856BAF6D}">
      <dgm:prSet/>
      <dgm:spPr/>
      <dgm:t>
        <a:bodyPr/>
        <a:lstStyle/>
        <a:p>
          <a:endParaRPr lang="it-IT"/>
        </a:p>
      </dgm:t>
    </dgm:pt>
    <dgm:pt modelId="{65524724-C79D-47B3-95F9-17B12FC3ABCB}" type="sibTrans" cxnId="{72507EFD-58CF-40B7-BA03-22EA856BAF6D}">
      <dgm:prSet/>
      <dgm:spPr>
        <a:xfrm>
          <a:off x="1556706" y="9"/>
          <a:ext cx="1906852" cy="1906852"/>
        </a:xfrm>
        <a:prstGeom prst="circularArrow">
          <a:avLst>
            <a:gd name="adj1" fmla="val 5984"/>
            <a:gd name="adj2" fmla="val 394124"/>
            <a:gd name="adj3" fmla="val 13313824"/>
            <a:gd name="adj4" fmla="val 10508221"/>
            <a:gd name="adj5" fmla="val 6981"/>
          </a:avLst>
        </a:prstGeom>
        <a:solidFill>
          <a:srgbClr val="FFC000">
            <a:hueOff val="10395692"/>
            <a:satOff val="-47968"/>
            <a:lumOff val="1765"/>
            <a:alphaOff val="0"/>
          </a:srgb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it-IT"/>
        </a:p>
      </dgm:t>
    </dgm:pt>
    <dgm:pt modelId="{A494CEC7-9F67-46E1-952D-C049D538B82A}" type="pres">
      <dgm:prSet presAssocID="{309F4D0D-CF8A-4102-9377-B095C2CC62E8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14A7EF59-063F-42BD-8F28-6D8DBED1887E}" type="pres">
      <dgm:prSet presAssocID="{9F892D1F-2AE5-4AD4-8541-CFF7B125617B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it-IT"/>
        </a:p>
      </dgm:t>
    </dgm:pt>
    <dgm:pt modelId="{3745F833-78C7-4650-903F-2887B34EC984}" type="pres">
      <dgm:prSet presAssocID="{D4DCD65E-7CB3-4C3B-B1CB-2E8C3735B566}" presName="space" presStyleCnt="0"/>
      <dgm:spPr/>
    </dgm:pt>
    <dgm:pt modelId="{C6933650-475C-4EFF-B594-9570482A7FBC}" type="pres">
      <dgm:prSet presAssocID="{927F182C-22B9-4438-9895-11CA02FB1120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it-IT"/>
        </a:p>
      </dgm:t>
    </dgm:pt>
    <dgm:pt modelId="{1E61920C-DBF5-404F-8155-5ED9BA8ADC40}" type="pres">
      <dgm:prSet presAssocID="{C71A6C9E-FFDE-4F96-8C50-EF2F6B6BB3AA}" presName="space" presStyleCnt="0"/>
      <dgm:spPr/>
    </dgm:pt>
    <dgm:pt modelId="{0992076E-0559-470F-BC33-0B5F38B1FE21}" type="pres">
      <dgm:prSet presAssocID="{19A36834-F8A2-4C7F-927C-4F505DE7531D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it-IT"/>
        </a:p>
      </dgm:t>
    </dgm:pt>
  </dgm:ptLst>
  <dgm:cxnLst>
    <dgm:cxn modelId="{E2AF869C-6806-4477-92CB-120986CC5B38}" type="presOf" srcId="{309F4D0D-CF8A-4102-9377-B095C2CC62E8}" destId="{A494CEC7-9F67-46E1-952D-C049D538B82A}" srcOrd="0" destOrd="0" presId="urn:microsoft.com/office/officeart/2005/8/layout/venn3"/>
    <dgm:cxn modelId="{6A048DFF-4F0D-49FF-8DD6-AD12BC0AB552}" type="presOf" srcId="{19A36834-F8A2-4C7F-927C-4F505DE7531D}" destId="{0992076E-0559-470F-BC33-0B5F38B1FE21}" srcOrd="0" destOrd="0" presId="urn:microsoft.com/office/officeart/2005/8/layout/venn3"/>
    <dgm:cxn modelId="{7BEE168D-FC3C-421E-BCCD-4B93050CCEE2}" type="presOf" srcId="{927F182C-22B9-4438-9895-11CA02FB1120}" destId="{C6933650-475C-4EFF-B594-9570482A7FBC}" srcOrd="0" destOrd="0" presId="urn:microsoft.com/office/officeart/2005/8/layout/venn3"/>
    <dgm:cxn modelId="{7BBCECAE-6A4F-4E21-92B0-3291DCEABB3A}" srcId="{309F4D0D-CF8A-4102-9377-B095C2CC62E8}" destId="{9F892D1F-2AE5-4AD4-8541-CFF7B125617B}" srcOrd="0" destOrd="0" parTransId="{4E60732B-830D-4C30-9170-1499869B0BF0}" sibTransId="{D4DCD65E-7CB3-4C3B-B1CB-2E8C3735B566}"/>
    <dgm:cxn modelId="{6F366B6B-148E-41EA-9D20-D106C9C96F39}" type="presOf" srcId="{9F892D1F-2AE5-4AD4-8541-CFF7B125617B}" destId="{14A7EF59-063F-42BD-8F28-6D8DBED1887E}" srcOrd="0" destOrd="0" presId="urn:microsoft.com/office/officeart/2005/8/layout/venn3"/>
    <dgm:cxn modelId="{72507EFD-58CF-40B7-BA03-22EA856BAF6D}" srcId="{309F4D0D-CF8A-4102-9377-B095C2CC62E8}" destId="{19A36834-F8A2-4C7F-927C-4F505DE7531D}" srcOrd="2" destOrd="0" parTransId="{DEC225AF-492F-4105-A724-047AF1D190A7}" sibTransId="{65524724-C79D-47B3-95F9-17B12FC3ABCB}"/>
    <dgm:cxn modelId="{B0748734-91EE-494F-8F93-1935F6B79FB7}" srcId="{309F4D0D-CF8A-4102-9377-B095C2CC62E8}" destId="{927F182C-22B9-4438-9895-11CA02FB1120}" srcOrd="1" destOrd="0" parTransId="{46DBD6C8-EB76-447A-995C-88E0D8C4644D}" sibTransId="{C71A6C9E-FFDE-4F96-8C50-EF2F6B6BB3AA}"/>
    <dgm:cxn modelId="{E05716EC-E888-424D-9476-F52685B43F55}" type="presParOf" srcId="{A494CEC7-9F67-46E1-952D-C049D538B82A}" destId="{14A7EF59-063F-42BD-8F28-6D8DBED1887E}" srcOrd="0" destOrd="0" presId="urn:microsoft.com/office/officeart/2005/8/layout/venn3"/>
    <dgm:cxn modelId="{5DBC8309-4543-4C2A-8F7E-E9BB211BD895}" type="presParOf" srcId="{A494CEC7-9F67-46E1-952D-C049D538B82A}" destId="{3745F833-78C7-4650-903F-2887B34EC984}" srcOrd="1" destOrd="0" presId="urn:microsoft.com/office/officeart/2005/8/layout/venn3"/>
    <dgm:cxn modelId="{004BE76D-FFFC-48A2-BF98-DBAD76C6FCFA}" type="presParOf" srcId="{A494CEC7-9F67-46E1-952D-C049D538B82A}" destId="{C6933650-475C-4EFF-B594-9570482A7FBC}" srcOrd="2" destOrd="0" presId="urn:microsoft.com/office/officeart/2005/8/layout/venn3"/>
    <dgm:cxn modelId="{764A4455-A56A-45D3-8AE5-92AA2B0DF0B2}" type="presParOf" srcId="{A494CEC7-9F67-46E1-952D-C049D538B82A}" destId="{1E61920C-DBF5-404F-8155-5ED9BA8ADC40}" srcOrd="3" destOrd="0" presId="urn:microsoft.com/office/officeart/2005/8/layout/venn3"/>
    <dgm:cxn modelId="{3000D248-3AC3-42FD-A617-B370849D9DBF}" type="presParOf" srcId="{A494CEC7-9F67-46E1-952D-C049D538B82A}" destId="{0992076E-0559-470F-BC33-0B5F38B1FE21}" srcOrd="4" destOrd="0" presId="urn:microsoft.com/office/officeart/2005/8/layout/venn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591D8A2-1039-42BC-A5BF-6FC8949379B9}" type="doc">
      <dgm:prSet loTypeId="urn:microsoft.com/office/officeart/2005/8/layout/hList7" loCatId="list" qsTypeId="urn:microsoft.com/office/officeart/2005/8/quickstyle/simple1" qsCatId="simple" csTypeId="urn:microsoft.com/office/officeart/2005/8/colors/colorful4" csCatId="colorful" phldr="1"/>
      <dgm:spPr/>
    </dgm:pt>
    <dgm:pt modelId="{49C5C038-26A1-40C1-8A31-917A2D8AA862}">
      <dgm:prSet phldrT="[Text]"/>
      <dgm:spPr>
        <a:xfrm>
          <a:off x="0" y="0"/>
          <a:ext cx="1205507" cy="1924049"/>
        </a:xfrm>
        <a:solidFill>
          <a:srgbClr val="FFC000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n-GB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risolvere problemi</a:t>
          </a:r>
        </a:p>
      </dgm:t>
    </dgm:pt>
    <dgm:pt modelId="{FC032F0F-96A7-407C-B5B8-8FC2B9022D84}" type="parTrans" cxnId="{654A4988-F04D-42F5-BEB7-04E82C360474}">
      <dgm:prSet/>
      <dgm:spPr/>
      <dgm:t>
        <a:bodyPr/>
        <a:lstStyle/>
        <a:p>
          <a:endParaRPr lang="en-GB"/>
        </a:p>
      </dgm:t>
    </dgm:pt>
    <dgm:pt modelId="{B72D0C8C-03E7-4C8C-AC24-EB6C66638749}" type="sibTrans" cxnId="{654A4988-F04D-42F5-BEB7-04E82C360474}">
      <dgm:prSet/>
      <dgm:spPr/>
      <dgm:t>
        <a:bodyPr/>
        <a:lstStyle/>
        <a:p>
          <a:endParaRPr lang="en-GB"/>
        </a:p>
      </dgm:t>
    </dgm:pt>
    <dgm:pt modelId="{81AD4C66-20DA-41F2-8310-B3BEE950FD4C}">
      <dgm:prSet phldrT="[Text]"/>
      <dgm:spPr>
        <a:xfrm>
          <a:off x="1241672" y="0"/>
          <a:ext cx="1205507" cy="1924049"/>
        </a:xfrm>
        <a:solidFill>
          <a:srgbClr val="FFC000">
            <a:hueOff val="2598923"/>
            <a:satOff val="-11992"/>
            <a:lumOff val="44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n-GB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trovare soluzioni innovative</a:t>
          </a:r>
        </a:p>
      </dgm:t>
    </dgm:pt>
    <dgm:pt modelId="{B9364020-6460-40BC-A076-782F23F1F7F2}" type="parTrans" cxnId="{BF5B880C-281E-443C-BA09-9F7F0C5CAFBB}">
      <dgm:prSet/>
      <dgm:spPr/>
      <dgm:t>
        <a:bodyPr/>
        <a:lstStyle/>
        <a:p>
          <a:endParaRPr lang="en-GB"/>
        </a:p>
      </dgm:t>
    </dgm:pt>
    <dgm:pt modelId="{37DFBBDF-E623-4D83-830E-4C15ED7A74FF}" type="sibTrans" cxnId="{BF5B880C-281E-443C-BA09-9F7F0C5CAFBB}">
      <dgm:prSet/>
      <dgm:spPr/>
      <dgm:t>
        <a:bodyPr/>
        <a:lstStyle/>
        <a:p>
          <a:endParaRPr lang="en-GB"/>
        </a:p>
      </dgm:t>
    </dgm:pt>
    <dgm:pt modelId="{44A0211F-AEE8-49AE-B3B9-C35F4DF87AA6}">
      <dgm:prSet phldrT="[Text]"/>
      <dgm:spPr>
        <a:xfrm>
          <a:off x="2483345" y="0"/>
          <a:ext cx="1205507" cy="1924049"/>
        </a:xfrm>
        <a:solidFill>
          <a:srgbClr val="FFC000">
            <a:hueOff val="5197847"/>
            <a:satOff val="-23984"/>
            <a:lumOff val="883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n-GB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migliorare le capacità decisionali</a:t>
          </a:r>
        </a:p>
      </dgm:t>
    </dgm:pt>
    <dgm:pt modelId="{DDF8B65B-ED9E-4C53-BD91-D1DD890758A4}" type="parTrans" cxnId="{E4CA524C-0C50-4F31-A1DE-31252A88D3AB}">
      <dgm:prSet/>
      <dgm:spPr/>
      <dgm:t>
        <a:bodyPr/>
        <a:lstStyle/>
        <a:p>
          <a:endParaRPr lang="en-GB"/>
        </a:p>
      </dgm:t>
    </dgm:pt>
    <dgm:pt modelId="{1B070A85-106A-4F70-B38D-0C9376B9E81C}" type="sibTrans" cxnId="{E4CA524C-0C50-4F31-A1DE-31252A88D3AB}">
      <dgm:prSet/>
      <dgm:spPr/>
      <dgm:t>
        <a:bodyPr/>
        <a:lstStyle/>
        <a:p>
          <a:endParaRPr lang="en-GB"/>
        </a:p>
      </dgm:t>
    </dgm:pt>
    <dgm:pt modelId="{A5624A1B-B078-420C-8C11-17E8DD6F00AF}">
      <dgm:prSet/>
      <dgm:spPr>
        <a:xfrm>
          <a:off x="3725018" y="0"/>
          <a:ext cx="1205507" cy="1924049"/>
        </a:xfrm>
        <a:solidFill>
          <a:srgbClr val="FFC000">
            <a:hueOff val="7796770"/>
            <a:satOff val="-35976"/>
            <a:lumOff val="1324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n-GB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vedere le cose da diverse prospettive</a:t>
          </a:r>
        </a:p>
      </dgm:t>
    </dgm:pt>
    <dgm:pt modelId="{C5640FE8-61AA-4DD9-8C43-606F855E803A}" type="parTrans" cxnId="{1CD2CCEB-2B29-420C-B995-EF585C217471}">
      <dgm:prSet/>
      <dgm:spPr/>
      <dgm:t>
        <a:bodyPr/>
        <a:lstStyle/>
        <a:p>
          <a:endParaRPr lang="en-GB"/>
        </a:p>
      </dgm:t>
    </dgm:pt>
    <dgm:pt modelId="{DC11F0E9-4246-4C6F-A3F3-A5210E9B2390}" type="sibTrans" cxnId="{1CD2CCEB-2B29-420C-B995-EF585C217471}">
      <dgm:prSet/>
      <dgm:spPr/>
      <dgm:t>
        <a:bodyPr/>
        <a:lstStyle/>
        <a:p>
          <a:endParaRPr lang="en-GB"/>
        </a:p>
      </dgm:t>
    </dgm:pt>
    <dgm:pt modelId="{2BB94539-C384-4B38-9382-76E072DF4017}">
      <dgm:prSet/>
      <dgm:spPr>
        <a:xfrm>
          <a:off x="4966691" y="0"/>
          <a:ext cx="1205507" cy="1924049"/>
        </a:xfrm>
        <a:solidFill>
          <a:srgbClr val="FFC000">
            <a:hueOff val="10395693"/>
            <a:satOff val="-47968"/>
            <a:lumOff val="1765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n-GB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pensare fuori dagli schemi</a:t>
          </a:r>
        </a:p>
      </dgm:t>
    </dgm:pt>
    <dgm:pt modelId="{39CE6756-AA8D-4C51-B21C-E33E52AD7D6C}" type="parTrans" cxnId="{C4F7EFFD-0360-40AB-BF25-6BCFAAA45529}">
      <dgm:prSet/>
      <dgm:spPr/>
      <dgm:t>
        <a:bodyPr/>
        <a:lstStyle/>
        <a:p>
          <a:endParaRPr lang="en-GB"/>
        </a:p>
      </dgm:t>
    </dgm:pt>
    <dgm:pt modelId="{0C0C9E7B-E7BB-4D89-8A69-D284E085A1D9}" type="sibTrans" cxnId="{C4F7EFFD-0360-40AB-BF25-6BCFAAA45529}">
      <dgm:prSet/>
      <dgm:spPr/>
      <dgm:t>
        <a:bodyPr/>
        <a:lstStyle/>
        <a:p>
          <a:endParaRPr lang="en-GB"/>
        </a:p>
      </dgm:t>
    </dgm:pt>
    <dgm:pt modelId="{E27339BE-4DB1-4DB1-B8D5-340147EE226F}" type="pres">
      <dgm:prSet presAssocID="{E591D8A2-1039-42BC-A5BF-6FC8949379B9}" presName="Name0" presStyleCnt="0">
        <dgm:presLayoutVars>
          <dgm:dir/>
          <dgm:resizeHandles val="exact"/>
        </dgm:presLayoutVars>
      </dgm:prSet>
      <dgm:spPr/>
    </dgm:pt>
    <dgm:pt modelId="{A52CC8DF-4C10-41F6-883B-28C882299FA1}" type="pres">
      <dgm:prSet presAssocID="{E591D8A2-1039-42BC-A5BF-6FC8949379B9}" presName="fgShape" presStyleLbl="fgShp" presStyleIdx="0" presStyleCnt="1"/>
      <dgm:spPr>
        <a:xfrm>
          <a:off x="246887" y="1539239"/>
          <a:ext cx="5678423" cy="288607"/>
        </a:xfrm>
        <a:prstGeom prst="leftRightArrow">
          <a:avLst/>
        </a:prstGeom>
        <a:solidFill>
          <a:srgbClr val="4472C4">
            <a:lumMod val="75000"/>
          </a:srgbClr>
        </a:solidFill>
        <a:ln w="12700" cap="flat" cmpd="sng" algn="ctr">
          <a:noFill/>
          <a:prstDash val="solid"/>
          <a:miter lim="800000"/>
        </a:ln>
        <a:effectLst/>
      </dgm:spPr>
    </dgm:pt>
    <dgm:pt modelId="{6D8381B5-0AFA-459F-9C80-FD29032C6824}" type="pres">
      <dgm:prSet presAssocID="{E591D8A2-1039-42BC-A5BF-6FC8949379B9}" presName="linComp" presStyleCnt="0"/>
      <dgm:spPr/>
    </dgm:pt>
    <dgm:pt modelId="{3788EAFD-C011-4FF9-B631-0E0EBCAEA60A}" type="pres">
      <dgm:prSet presAssocID="{49C5C038-26A1-40C1-8A31-917A2D8AA862}" presName="compNode" presStyleCnt="0"/>
      <dgm:spPr/>
    </dgm:pt>
    <dgm:pt modelId="{E7942A33-C7E8-4B83-A5FB-01C9F90DC447}" type="pres">
      <dgm:prSet presAssocID="{49C5C038-26A1-40C1-8A31-917A2D8AA862}" presName="bkgdShape" presStyleLbl="node1" presStyleIdx="0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it-IT"/>
        </a:p>
      </dgm:t>
    </dgm:pt>
    <dgm:pt modelId="{890ECB7E-BC56-49FD-8D17-63A68902D34D}" type="pres">
      <dgm:prSet presAssocID="{49C5C038-26A1-40C1-8A31-917A2D8AA862}" presName="nodeTx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A39CB40-0A00-42F4-8050-9081D07662B4}" type="pres">
      <dgm:prSet presAssocID="{49C5C038-26A1-40C1-8A31-917A2D8AA862}" presName="invisiNode" presStyleLbl="node1" presStyleIdx="0" presStyleCnt="5"/>
      <dgm:spPr/>
    </dgm:pt>
    <dgm:pt modelId="{403EEB2A-90D9-4C16-9CBA-5AA8FCB876A6}" type="pres">
      <dgm:prSet presAssocID="{49C5C038-26A1-40C1-8A31-917A2D8AA862}" presName="imagNode" presStyleLbl="fgImgPlace1" presStyleIdx="0" presStyleCnt="5"/>
      <dgm:spPr>
        <a:xfrm>
          <a:off x="282399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0000" r="-40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38434880-A076-48A4-A5A0-9093D9A2460E}" type="pres">
      <dgm:prSet presAssocID="{B72D0C8C-03E7-4C8C-AC24-EB6C66638749}" presName="sibTrans" presStyleLbl="sibTrans2D1" presStyleIdx="0" presStyleCnt="0"/>
      <dgm:spPr/>
      <dgm:t>
        <a:bodyPr/>
        <a:lstStyle/>
        <a:p>
          <a:endParaRPr lang="it-IT"/>
        </a:p>
      </dgm:t>
    </dgm:pt>
    <dgm:pt modelId="{859F9898-CBDB-41BB-B611-1B34AAB33EEC}" type="pres">
      <dgm:prSet presAssocID="{81AD4C66-20DA-41F2-8310-B3BEE950FD4C}" presName="compNode" presStyleCnt="0"/>
      <dgm:spPr/>
    </dgm:pt>
    <dgm:pt modelId="{3C5A7011-FE28-4A2F-B3B9-1AAAFC3D654F}" type="pres">
      <dgm:prSet presAssocID="{81AD4C66-20DA-41F2-8310-B3BEE950FD4C}" presName="bkgdShape" presStyleLbl="node1" presStyleIdx="1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it-IT"/>
        </a:p>
      </dgm:t>
    </dgm:pt>
    <dgm:pt modelId="{A13634E5-AE36-4572-B784-2C5C83B9173A}" type="pres">
      <dgm:prSet presAssocID="{81AD4C66-20DA-41F2-8310-B3BEE950FD4C}" presName="nodeTx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44F748FA-6C3A-4A25-AD1B-ADD0539C9169}" type="pres">
      <dgm:prSet presAssocID="{81AD4C66-20DA-41F2-8310-B3BEE950FD4C}" presName="invisiNode" presStyleLbl="node1" presStyleIdx="1" presStyleCnt="5"/>
      <dgm:spPr/>
    </dgm:pt>
    <dgm:pt modelId="{3F1DE90A-B311-4248-B761-D8819EC1C13C}" type="pres">
      <dgm:prSet presAssocID="{81AD4C66-20DA-41F2-8310-B3BEE950FD4C}" presName="imagNode" presStyleLbl="fgImgPlace1" presStyleIdx="1" presStyleCnt="5"/>
      <dgm:spPr>
        <a:xfrm>
          <a:off x="1524072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2A6694AA-4150-4CE2-9B7C-8E69D8A90E55}" type="pres">
      <dgm:prSet presAssocID="{37DFBBDF-E623-4D83-830E-4C15ED7A74FF}" presName="sibTrans" presStyleLbl="sibTrans2D1" presStyleIdx="0" presStyleCnt="0"/>
      <dgm:spPr/>
      <dgm:t>
        <a:bodyPr/>
        <a:lstStyle/>
        <a:p>
          <a:endParaRPr lang="it-IT"/>
        </a:p>
      </dgm:t>
    </dgm:pt>
    <dgm:pt modelId="{15C4640D-62A7-4A29-8080-02A8FCA56665}" type="pres">
      <dgm:prSet presAssocID="{44A0211F-AEE8-49AE-B3B9-C35F4DF87AA6}" presName="compNode" presStyleCnt="0"/>
      <dgm:spPr/>
    </dgm:pt>
    <dgm:pt modelId="{82B38DE2-46D0-409B-8E41-6DF651ECED6F}" type="pres">
      <dgm:prSet presAssocID="{44A0211F-AEE8-49AE-B3B9-C35F4DF87AA6}" presName="bkgdShape" presStyleLbl="node1" presStyleIdx="2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it-IT"/>
        </a:p>
      </dgm:t>
    </dgm:pt>
    <dgm:pt modelId="{B4D509E3-795C-4F0C-B9C7-B78A2E2770CB}" type="pres">
      <dgm:prSet presAssocID="{44A0211F-AEE8-49AE-B3B9-C35F4DF87AA6}" presName="nodeTx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C5B2F0E7-7C85-40A3-9BA8-68CDD1102C6E}" type="pres">
      <dgm:prSet presAssocID="{44A0211F-AEE8-49AE-B3B9-C35F4DF87AA6}" presName="invisiNode" presStyleLbl="node1" presStyleIdx="2" presStyleCnt="5"/>
      <dgm:spPr/>
    </dgm:pt>
    <dgm:pt modelId="{120E15B7-759E-4170-904A-162E156C4D48}" type="pres">
      <dgm:prSet presAssocID="{44A0211F-AEE8-49AE-B3B9-C35F4DF87AA6}" presName="imagNode" presStyleLbl="fgImgPlace1" presStyleIdx="2" presStyleCnt="5"/>
      <dgm:spPr>
        <a:xfrm>
          <a:off x="2765745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000" r="-3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40437CE9-6DAA-4B00-84C2-5528DF3724A0}" type="pres">
      <dgm:prSet presAssocID="{1B070A85-106A-4F70-B38D-0C9376B9E81C}" presName="sibTrans" presStyleLbl="sibTrans2D1" presStyleIdx="0" presStyleCnt="0"/>
      <dgm:spPr/>
      <dgm:t>
        <a:bodyPr/>
        <a:lstStyle/>
        <a:p>
          <a:endParaRPr lang="it-IT"/>
        </a:p>
      </dgm:t>
    </dgm:pt>
    <dgm:pt modelId="{8194EB8E-75F2-476A-8D84-62AA92E6FC66}" type="pres">
      <dgm:prSet presAssocID="{A5624A1B-B078-420C-8C11-17E8DD6F00AF}" presName="compNode" presStyleCnt="0"/>
      <dgm:spPr/>
    </dgm:pt>
    <dgm:pt modelId="{00B54316-6574-425B-B665-4C4E52E53726}" type="pres">
      <dgm:prSet presAssocID="{A5624A1B-B078-420C-8C11-17E8DD6F00AF}" presName="bkgdShape" presStyleLbl="node1" presStyleIdx="3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it-IT"/>
        </a:p>
      </dgm:t>
    </dgm:pt>
    <dgm:pt modelId="{79ADF80B-B456-4797-B712-F5081E65663F}" type="pres">
      <dgm:prSet presAssocID="{A5624A1B-B078-420C-8C11-17E8DD6F00AF}" presName="nodeTx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55C77106-30E0-459A-805A-2D08A7F9A8F6}" type="pres">
      <dgm:prSet presAssocID="{A5624A1B-B078-420C-8C11-17E8DD6F00AF}" presName="invisiNode" presStyleLbl="node1" presStyleIdx="3" presStyleCnt="5"/>
      <dgm:spPr/>
    </dgm:pt>
    <dgm:pt modelId="{36EFC53B-01F1-4078-AC15-4B7F9BE7DA1A}" type="pres">
      <dgm:prSet presAssocID="{A5624A1B-B078-420C-8C11-17E8DD6F00AF}" presName="imagNode" presStyleLbl="fgImgPlace1" presStyleIdx="3" presStyleCnt="5"/>
      <dgm:spPr>
        <a:xfrm>
          <a:off x="4007418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9000" r="-39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58176DE2-CC07-4C7C-8905-F228A84BA618}" type="pres">
      <dgm:prSet presAssocID="{DC11F0E9-4246-4C6F-A3F3-A5210E9B2390}" presName="sibTrans" presStyleLbl="sibTrans2D1" presStyleIdx="0" presStyleCnt="0"/>
      <dgm:spPr/>
      <dgm:t>
        <a:bodyPr/>
        <a:lstStyle/>
        <a:p>
          <a:endParaRPr lang="it-IT"/>
        </a:p>
      </dgm:t>
    </dgm:pt>
    <dgm:pt modelId="{1B1DA349-152D-4DC0-9F05-D5775F48DA50}" type="pres">
      <dgm:prSet presAssocID="{2BB94539-C384-4B38-9382-76E072DF4017}" presName="compNode" presStyleCnt="0"/>
      <dgm:spPr/>
    </dgm:pt>
    <dgm:pt modelId="{71D89FC8-B29D-4ACC-8BB4-D2D67CE5226C}" type="pres">
      <dgm:prSet presAssocID="{2BB94539-C384-4B38-9382-76E072DF4017}" presName="bkgdShape" presStyleLbl="node1" presStyleIdx="4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it-IT"/>
        </a:p>
      </dgm:t>
    </dgm:pt>
    <dgm:pt modelId="{6473888A-1273-4A12-A7C2-0D2800388E97}" type="pres">
      <dgm:prSet presAssocID="{2BB94539-C384-4B38-9382-76E072DF4017}" presName="nodeTx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F0A4BAE6-FD3A-4397-8AFA-80701FB275F1}" type="pres">
      <dgm:prSet presAssocID="{2BB94539-C384-4B38-9382-76E072DF4017}" presName="invisiNode" presStyleLbl="node1" presStyleIdx="4" presStyleCnt="5"/>
      <dgm:spPr/>
    </dgm:pt>
    <dgm:pt modelId="{34C09F1D-2B88-4C00-8CA9-60252D499EB7}" type="pres">
      <dgm:prSet presAssocID="{2BB94539-C384-4B38-9382-76E072DF4017}" presName="imagNode" presStyleLbl="fgImgPlace1" presStyleIdx="4" presStyleCnt="5"/>
      <dgm:spPr>
        <a:xfrm>
          <a:off x="5249091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</dgm:ptLst>
  <dgm:cxnLst>
    <dgm:cxn modelId="{EF4F9630-E187-4D7E-A799-CBC6EE974EBB}" type="presOf" srcId="{81AD4C66-20DA-41F2-8310-B3BEE950FD4C}" destId="{3C5A7011-FE28-4A2F-B3B9-1AAAFC3D654F}" srcOrd="0" destOrd="0" presId="urn:microsoft.com/office/officeart/2005/8/layout/hList7"/>
    <dgm:cxn modelId="{07654329-52C2-4B13-8979-4890908C45C4}" type="presOf" srcId="{2BB94539-C384-4B38-9382-76E072DF4017}" destId="{6473888A-1273-4A12-A7C2-0D2800388E97}" srcOrd="1" destOrd="0" presId="urn:microsoft.com/office/officeart/2005/8/layout/hList7"/>
    <dgm:cxn modelId="{7A57B514-A342-425C-8054-DA078FF7C1C6}" type="presOf" srcId="{DC11F0E9-4246-4C6F-A3F3-A5210E9B2390}" destId="{58176DE2-CC07-4C7C-8905-F228A84BA618}" srcOrd="0" destOrd="0" presId="urn:microsoft.com/office/officeart/2005/8/layout/hList7"/>
    <dgm:cxn modelId="{09915440-E6D1-488F-976B-88A8A29DE6C8}" type="presOf" srcId="{49C5C038-26A1-40C1-8A31-917A2D8AA862}" destId="{E7942A33-C7E8-4B83-A5FB-01C9F90DC447}" srcOrd="0" destOrd="0" presId="urn:microsoft.com/office/officeart/2005/8/layout/hList7"/>
    <dgm:cxn modelId="{259688F2-38AA-446C-8555-2A26573BAEE3}" type="presOf" srcId="{A5624A1B-B078-420C-8C11-17E8DD6F00AF}" destId="{00B54316-6574-425B-B665-4C4E52E53726}" srcOrd="0" destOrd="0" presId="urn:microsoft.com/office/officeart/2005/8/layout/hList7"/>
    <dgm:cxn modelId="{BF5B880C-281E-443C-BA09-9F7F0C5CAFBB}" srcId="{E591D8A2-1039-42BC-A5BF-6FC8949379B9}" destId="{81AD4C66-20DA-41F2-8310-B3BEE950FD4C}" srcOrd="1" destOrd="0" parTransId="{B9364020-6460-40BC-A076-782F23F1F7F2}" sibTransId="{37DFBBDF-E623-4D83-830E-4C15ED7A74FF}"/>
    <dgm:cxn modelId="{538C65B5-2426-47B3-844B-FBF64B855A5E}" type="presOf" srcId="{A5624A1B-B078-420C-8C11-17E8DD6F00AF}" destId="{79ADF80B-B456-4797-B712-F5081E65663F}" srcOrd="1" destOrd="0" presId="urn:microsoft.com/office/officeart/2005/8/layout/hList7"/>
    <dgm:cxn modelId="{62F86A35-DF02-4020-A697-F87F39B3533C}" type="presOf" srcId="{81AD4C66-20DA-41F2-8310-B3BEE950FD4C}" destId="{A13634E5-AE36-4572-B784-2C5C83B9173A}" srcOrd="1" destOrd="0" presId="urn:microsoft.com/office/officeart/2005/8/layout/hList7"/>
    <dgm:cxn modelId="{2BEF9E71-72DE-47B3-A1E4-8A0A67DA5CA3}" type="presOf" srcId="{37DFBBDF-E623-4D83-830E-4C15ED7A74FF}" destId="{2A6694AA-4150-4CE2-9B7C-8E69D8A90E55}" srcOrd="0" destOrd="0" presId="urn:microsoft.com/office/officeart/2005/8/layout/hList7"/>
    <dgm:cxn modelId="{E4CA524C-0C50-4F31-A1DE-31252A88D3AB}" srcId="{E591D8A2-1039-42BC-A5BF-6FC8949379B9}" destId="{44A0211F-AEE8-49AE-B3B9-C35F4DF87AA6}" srcOrd="2" destOrd="0" parTransId="{DDF8B65B-ED9E-4C53-BD91-D1DD890758A4}" sibTransId="{1B070A85-106A-4F70-B38D-0C9376B9E81C}"/>
    <dgm:cxn modelId="{74765F5A-0528-4FC0-853C-4E7CC43F1D17}" type="presOf" srcId="{44A0211F-AEE8-49AE-B3B9-C35F4DF87AA6}" destId="{B4D509E3-795C-4F0C-B9C7-B78A2E2770CB}" srcOrd="1" destOrd="0" presId="urn:microsoft.com/office/officeart/2005/8/layout/hList7"/>
    <dgm:cxn modelId="{1CD2CCEB-2B29-420C-B995-EF585C217471}" srcId="{E591D8A2-1039-42BC-A5BF-6FC8949379B9}" destId="{A5624A1B-B078-420C-8C11-17E8DD6F00AF}" srcOrd="3" destOrd="0" parTransId="{C5640FE8-61AA-4DD9-8C43-606F855E803A}" sibTransId="{DC11F0E9-4246-4C6F-A3F3-A5210E9B2390}"/>
    <dgm:cxn modelId="{E7D2B218-B345-4741-8B21-3539DAE58332}" type="presOf" srcId="{44A0211F-AEE8-49AE-B3B9-C35F4DF87AA6}" destId="{82B38DE2-46D0-409B-8E41-6DF651ECED6F}" srcOrd="0" destOrd="0" presId="urn:microsoft.com/office/officeart/2005/8/layout/hList7"/>
    <dgm:cxn modelId="{587CAB49-30A3-4C22-91C7-4A706DEDFE2C}" type="presOf" srcId="{2BB94539-C384-4B38-9382-76E072DF4017}" destId="{71D89FC8-B29D-4ACC-8BB4-D2D67CE5226C}" srcOrd="0" destOrd="0" presId="urn:microsoft.com/office/officeart/2005/8/layout/hList7"/>
    <dgm:cxn modelId="{654A4988-F04D-42F5-BEB7-04E82C360474}" srcId="{E591D8A2-1039-42BC-A5BF-6FC8949379B9}" destId="{49C5C038-26A1-40C1-8A31-917A2D8AA862}" srcOrd="0" destOrd="0" parTransId="{FC032F0F-96A7-407C-B5B8-8FC2B9022D84}" sibTransId="{B72D0C8C-03E7-4C8C-AC24-EB6C66638749}"/>
    <dgm:cxn modelId="{F824314A-5517-464B-993C-CBC9953ED9CF}" type="presOf" srcId="{49C5C038-26A1-40C1-8A31-917A2D8AA862}" destId="{890ECB7E-BC56-49FD-8D17-63A68902D34D}" srcOrd="1" destOrd="0" presId="urn:microsoft.com/office/officeart/2005/8/layout/hList7"/>
    <dgm:cxn modelId="{C4F7EFFD-0360-40AB-BF25-6BCFAAA45529}" srcId="{E591D8A2-1039-42BC-A5BF-6FC8949379B9}" destId="{2BB94539-C384-4B38-9382-76E072DF4017}" srcOrd="4" destOrd="0" parTransId="{39CE6756-AA8D-4C51-B21C-E33E52AD7D6C}" sibTransId="{0C0C9E7B-E7BB-4D89-8A69-D284E085A1D9}"/>
    <dgm:cxn modelId="{1BF07392-3EFD-4C88-AB61-BFF07180FBF2}" type="presOf" srcId="{E591D8A2-1039-42BC-A5BF-6FC8949379B9}" destId="{E27339BE-4DB1-4DB1-B8D5-340147EE226F}" srcOrd="0" destOrd="0" presId="urn:microsoft.com/office/officeart/2005/8/layout/hList7"/>
    <dgm:cxn modelId="{EF4052A5-0B51-44E2-99B3-D85CD1E6545D}" type="presOf" srcId="{1B070A85-106A-4F70-B38D-0C9376B9E81C}" destId="{40437CE9-6DAA-4B00-84C2-5528DF3724A0}" srcOrd="0" destOrd="0" presId="urn:microsoft.com/office/officeart/2005/8/layout/hList7"/>
    <dgm:cxn modelId="{882A023F-E7A5-42F3-B5C5-B2754A2607E9}" type="presOf" srcId="{B72D0C8C-03E7-4C8C-AC24-EB6C66638749}" destId="{38434880-A076-48A4-A5A0-9093D9A2460E}" srcOrd="0" destOrd="0" presId="urn:microsoft.com/office/officeart/2005/8/layout/hList7"/>
    <dgm:cxn modelId="{89B6D0D6-ADB6-4ECD-8F30-BFECD23F89FC}" type="presParOf" srcId="{E27339BE-4DB1-4DB1-B8D5-340147EE226F}" destId="{A52CC8DF-4C10-41F6-883B-28C882299FA1}" srcOrd="0" destOrd="0" presId="urn:microsoft.com/office/officeart/2005/8/layout/hList7"/>
    <dgm:cxn modelId="{576AC450-7BE9-43F2-BCFF-6E0AA0636401}" type="presParOf" srcId="{E27339BE-4DB1-4DB1-B8D5-340147EE226F}" destId="{6D8381B5-0AFA-459F-9C80-FD29032C6824}" srcOrd="1" destOrd="0" presId="urn:microsoft.com/office/officeart/2005/8/layout/hList7"/>
    <dgm:cxn modelId="{28B57361-758F-4371-BDE0-401B74B6CF5B}" type="presParOf" srcId="{6D8381B5-0AFA-459F-9C80-FD29032C6824}" destId="{3788EAFD-C011-4FF9-B631-0E0EBCAEA60A}" srcOrd="0" destOrd="0" presId="urn:microsoft.com/office/officeart/2005/8/layout/hList7"/>
    <dgm:cxn modelId="{89BF2F90-8856-4185-A348-DB2D0A7A0A05}" type="presParOf" srcId="{3788EAFD-C011-4FF9-B631-0E0EBCAEA60A}" destId="{E7942A33-C7E8-4B83-A5FB-01C9F90DC447}" srcOrd="0" destOrd="0" presId="urn:microsoft.com/office/officeart/2005/8/layout/hList7"/>
    <dgm:cxn modelId="{9D960C23-797B-47B1-A465-5A4EEA6EB114}" type="presParOf" srcId="{3788EAFD-C011-4FF9-B631-0E0EBCAEA60A}" destId="{890ECB7E-BC56-49FD-8D17-63A68902D34D}" srcOrd="1" destOrd="0" presId="urn:microsoft.com/office/officeart/2005/8/layout/hList7"/>
    <dgm:cxn modelId="{A53D9D68-09A8-4D21-8F4B-C96C395555D7}" type="presParOf" srcId="{3788EAFD-C011-4FF9-B631-0E0EBCAEA60A}" destId="{2A39CB40-0A00-42F4-8050-9081D07662B4}" srcOrd="2" destOrd="0" presId="urn:microsoft.com/office/officeart/2005/8/layout/hList7"/>
    <dgm:cxn modelId="{597CE9CE-1525-4156-AE9E-52BEA70931D7}" type="presParOf" srcId="{3788EAFD-C011-4FF9-B631-0E0EBCAEA60A}" destId="{403EEB2A-90D9-4C16-9CBA-5AA8FCB876A6}" srcOrd="3" destOrd="0" presId="urn:microsoft.com/office/officeart/2005/8/layout/hList7"/>
    <dgm:cxn modelId="{DECBB19A-AF64-47D2-97C1-0465B083006F}" type="presParOf" srcId="{6D8381B5-0AFA-459F-9C80-FD29032C6824}" destId="{38434880-A076-48A4-A5A0-9093D9A2460E}" srcOrd="1" destOrd="0" presId="urn:microsoft.com/office/officeart/2005/8/layout/hList7"/>
    <dgm:cxn modelId="{AF83FC1F-5F4C-49A8-B882-E9B579ED55ED}" type="presParOf" srcId="{6D8381B5-0AFA-459F-9C80-FD29032C6824}" destId="{859F9898-CBDB-41BB-B611-1B34AAB33EEC}" srcOrd="2" destOrd="0" presId="urn:microsoft.com/office/officeart/2005/8/layout/hList7"/>
    <dgm:cxn modelId="{8DBB86BB-5356-4D0D-95F9-917D8E4AB836}" type="presParOf" srcId="{859F9898-CBDB-41BB-B611-1B34AAB33EEC}" destId="{3C5A7011-FE28-4A2F-B3B9-1AAAFC3D654F}" srcOrd="0" destOrd="0" presId="urn:microsoft.com/office/officeart/2005/8/layout/hList7"/>
    <dgm:cxn modelId="{782827D8-1B42-451E-9D67-CE6A2B145ADE}" type="presParOf" srcId="{859F9898-CBDB-41BB-B611-1B34AAB33EEC}" destId="{A13634E5-AE36-4572-B784-2C5C83B9173A}" srcOrd="1" destOrd="0" presId="urn:microsoft.com/office/officeart/2005/8/layout/hList7"/>
    <dgm:cxn modelId="{A7F50102-3FD2-4C8D-802F-89FF5D7CA41D}" type="presParOf" srcId="{859F9898-CBDB-41BB-B611-1B34AAB33EEC}" destId="{44F748FA-6C3A-4A25-AD1B-ADD0539C9169}" srcOrd="2" destOrd="0" presId="urn:microsoft.com/office/officeart/2005/8/layout/hList7"/>
    <dgm:cxn modelId="{D9F179ED-B1C2-4ABF-BF3C-FA43A6539676}" type="presParOf" srcId="{859F9898-CBDB-41BB-B611-1B34AAB33EEC}" destId="{3F1DE90A-B311-4248-B761-D8819EC1C13C}" srcOrd="3" destOrd="0" presId="urn:microsoft.com/office/officeart/2005/8/layout/hList7"/>
    <dgm:cxn modelId="{BA01EEC6-78C7-4336-B991-8838CD79FE4B}" type="presParOf" srcId="{6D8381B5-0AFA-459F-9C80-FD29032C6824}" destId="{2A6694AA-4150-4CE2-9B7C-8E69D8A90E55}" srcOrd="3" destOrd="0" presId="urn:microsoft.com/office/officeart/2005/8/layout/hList7"/>
    <dgm:cxn modelId="{86BC3125-FA3B-4269-9ADD-E9B976E880E0}" type="presParOf" srcId="{6D8381B5-0AFA-459F-9C80-FD29032C6824}" destId="{15C4640D-62A7-4A29-8080-02A8FCA56665}" srcOrd="4" destOrd="0" presId="urn:microsoft.com/office/officeart/2005/8/layout/hList7"/>
    <dgm:cxn modelId="{4799D787-D6F3-4D66-9B90-C9F82283BB6E}" type="presParOf" srcId="{15C4640D-62A7-4A29-8080-02A8FCA56665}" destId="{82B38DE2-46D0-409B-8E41-6DF651ECED6F}" srcOrd="0" destOrd="0" presId="urn:microsoft.com/office/officeart/2005/8/layout/hList7"/>
    <dgm:cxn modelId="{F5530650-3937-4694-9A31-E128B6310026}" type="presParOf" srcId="{15C4640D-62A7-4A29-8080-02A8FCA56665}" destId="{B4D509E3-795C-4F0C-B9C7-B78A2E2770CB}" srcOrd="1" destOrd="0" presId="urn:microsoft.com/office/officeart/2005/8/layout/hList7"/>
    <dgm:cxn modelId="{4DC56A8B-7C3A-4554-854A-BC33EFD6EC58}" type="presParOf" srcId="{15C4640D-62A7-4A29-8080-02A8FCA56665}" destId="{C5B2F0E7-7C85-40A3-9BA8-68CDD1102C6E}" srcOrd="2" destOrd="0" presId="urn:microsoft.com/office/officeart/2005/8/layout/hList7"/>
    <dgm:cxn modelId="{ECDCA30D-73D6-4EC6-832E-C973E050AC53}" type="presParOf" srcId="{15C4640D-62A7-4A29-8080-02A8FCA56665}" destId="{120E15B7-759E-4170-904A-162E156C4D48}" srcOrd="3" destOrd="0" presId="urn:microsoft.com/office/officeart/2005/8/layout/hList7"/>
    <dgm:cxn modelId="{7002A92D-47D2-4C34-92CC-CB874A30C41E}" type="presParOf" srcId="{6D8381B5-0AFA-459F-9C80-FD29032C6824}" destId="{40437CE9-6DAA-4B00-84C2-5528DF3724A0}" srcOrd="5" destOrd="0" presId="urn:microsoft.com/office/officeart/2005/8/layout/hList7"/>
    <dgm:cxn modelId="{0FB2B9F0-FEBB-4837-90EA-6966F1D4E6E7}" type="presParOf" srcId="{6D8381B5-0AFA-459F-9C80-FD29032C6824}" destId="{8194EB8E-75F2-476A-8D84-62AA92E6FC66}" srcOrd="6" destOrd="0" presId="urn:microsoft.com/office/officeart/2005/8/layout/hList7"/>
    <dgm:cxn modelId="{135715DB-0D5D-477B-A561-9516854E51F7}" type="presParOf" srcId="{8194EB8E-75F2-476A-8D84-62AA92E6FC66}" destId="{00B54316-6574-425B-B665-4C4E52E53726}" srcOrd="0" destOrd="0" presId="urn:microsoft.com/office/officeart/2005/8/layout/hList7"/>
    <dgm:cxn modelId="{9C19C2E4-67FF-4FDE-8C9C-8C18F110E589}" type="presParOf" srcId="{8194EB8E-75F2-476A-8D84-62AA92E6FC66}" destId="{79ADF80B-B456-4797-B712-F5081E65663F}" srcOrd="1" destOrd="0" presId="urn:microsoft.com/office/officeart/2005/8/layout/hList7"/>
    <dgm:cxn modelId="{F3E070FA-898F-4342-A5E9-10CAE6874A51}" type="presParOf" srcId="{8194EB8E-75F2-476A-8D84-62AA92E6FC66}" destId="{55C77106-30E0-459A-805A-2D08A7F9A8F6}" srcOrd="2" destOrd="0" presId="urn:microsoft.com/office/officeart/2005/8/layout/hList7"/>
    <dgm:cxn modelId="{21F2BEE6-D5C3-4480-A725-496510D3FAF0}" type="presParOf" srcId="{8194EB8E-75F2-476A-8D84-62AA92E6FC66}" destId="{36EFC53B-01F1-4078-AC15-4B7F9BE7DA1A}" srcOrd="3" destOrd="0" presId="urn:microsoft.com/office/officeart/2005/8/layout/hList7"/>
    <dgm:cxn modelId="{F29F057D-704A-4D5B-8D52-B67D122880A6}" type="presParOf" srcId="{6D8381B5-0AFA-459F-9C80-FD29032C6824}" destId="{58176DE2-CC07-4C7C-8905-F228A84BA618}" srcOrd="7" destOrd="0" presId="urn:microsoft.com/office/officeart/2005/8/layout/hList7"/>
    <dgm:cxn modelId="{39A15459-09A2-44D9-AAF7-750033DEC3B1}" type="presParOf" srcId="{6D8381B5-0AFA-459F-9C80-FD29032C6824}" destId="{1B1DA349-152D-4DC0-9F05-D5775F48DA50}" srcOrd="8" destOrd="0" presId="urn:microsoft.com/office/officeart/2005/8/layout/hList7"/>
    <dgm:cxn modelId="{FDCC720A-D063-4B0B-8AEE-DAD4A46CF7C2}" type="presParOf" srcId="{1B1DA349-152D-4DC0-9F05-D5775F48DA50}" destId="{71D89FC8-B29D-4ACC-8BB4-D2D67CE5226C}" srcOrd="0" destOrd="0" presId="urn:microsoft.com/office/officeart/2005/8/layout/hList7"/>
    <dgm:cxn modelId="{96BDB8FE-287C-474F-9CB8-1636BEE9A1D7}" type="presParOf" srcId="{1B1DA349-152D-4DC0-9F05-D5775F48DA50}" destId="{6473888A-1273-4A12-A7C2-0D2800388E97}" srcOrd="1" destOrd="0" presId="urn:microsoft.com/office/officeart/2005/8/layout/hList7"/>
    <dgm:cxn modelId="{C16CC94B-5EEB-49B3-9FCD-5CCBF2BC2AA5}" type="presParOf" srcId="{1B1DA349-152D-4DC0-9F05-D5775F48DA50}" destId="{F0A4BAE6-FD3A-4397-8AFA-80701FB275F1}" srcOrd="2" destOrd="0" presId="urn:microsoft.com/office/officeart/2005/8/layout/hList7"/>
    <dgm:cxn modelId="{9CD1529E-1CCC-409D-A53B-9724EB0F9A02}" type="presParOf" srcId="{1B1DA349-152D-4DC0-9F05-D5775F48DA50}" destId="{34C09F1D-2B88-4C00-8CA9-60252D499EB7}" srcOrd="3" destOrd="0" presId="urn:microsoft.com/office/officeart/2005/8/layout/hList7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F259705-889D-4F61-BC93-6B5A4F3E84F8}" type="doc">
      <dgm:prSet loTypeId="urn:microsoft.com/office/officeart/2009/3/layout/PieProcess" loCatId="list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it-IT"/>
        </a:p>
      </dgm:t>
    </dgm:pt>
    <dgm:pt modelId="{2BB6D8B1-18CF-43D1-A7C3-D7304D624EEB}">
      <dgm:prSet phldrT="[Testo]" custT="1"/>
      <dgm:spPr>
        <a:xfrm rot="16200000">
          <a:off x="-126588" y="1258949"/>
          <a:ext cx="1621237" cy="335428"/>
        </a:xfrm>
        <a:noFill/>
        <a:ln>
          <a:noFill/>
        </a:ln>
        <a:effectLst/>
      </dgm:spPr>
      <dgm:t>
        <a:bodyPr/>
        <a:lstStyle/>
        <a:p>
          <a:r>
            <a:rPr lang="it-IT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Pensiero creativo</a:t>
          </a:r>
        </a:p>
      </dgm:t>
    </dgm:pt>
    <dgm:pt modelId="{664B6F1B-0CC8-4A52-9D45-7300EA3C2C8E}" type="parTrans" cxnId="{0B1F9BEB-F47F-44E5-834B-5C82D63A01A3}">
      <dgm:prSet/>
      <dgm:spPr/>
      <dgm:t>
        <a:bodyPr/>
        <a:lstStyle/>
        <a:p>
          <a:endParaRPr lang="it-IT" sz="1100"/>
        </a:p>
      </dgm:t>
    </dgm:pt>
    <dgm:pt modelId="{7DCF89DA-8EFA-4DA0-863D-2B77F8596030}" type="sibTrans" cxnId="{0B1F9BEB-F47F-44E5-834B-5C82D63A01A3}">
      <dgm:prSet/>
      <dgm:spPr/>
      <dgm:t>
        <a:bodyPr/>
        <a:lstStyle/>
        <a:p>
          <a:endParaRPr lang="it-IT" sz="1100"/>
        </a:p>
      </dgm:t>
    </dgm:pt>
    <dgm:pt modelId="{D08B79A6-CA69-4404-9ECF-1B41EE5D271D}">
      <dgm:prSet phldrT="[Testo]" custT="1"/>
      <dgm:spPr>
        <a:xfrm>
          <a:off x="907648" y="408425"/>
          <a:ext cx="1118094" cy="1421523"/>
        </a:xfrm>
        <a:noFill/>
        <a:ln>
          <a:noFill/>
        </a:ln>
        <a:effectLst/>
      </dgm:spPr>
      <dgm:t>
        <a:bodyPr/>
        <a:lstStyle/>
        <a:p>
          <a:r>
            <a:rPr lang="en-US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Sei in grado di vedere le situazioni da diverse prospettive e pensare a idee originali?</a:t>
          </a:r>
          <a:endParaRPr lang="it-IT" sz="11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69127B3-AE9E-4F72-AE94-5E62A7581B12}" type="parTrans" cxnId="{B6C938A4-2946-40A0-AE52-CAF249018356}">
      <dgm:prSet/>
      <dgm:spPr/>
      <dgm:t>
        <a:bodyPr/>
        <a:lstStyle/>
        <a:p>
          <a:endParaRPr lang="it-IT" sz="1100"/>
        </a:p>
      </dgm:t>
    </dgm:pt>
    <dgm:pt modelId="{D5BAEBC2-1AAB-45A2-9C50-668E2EE5DBAB}" type="sibTrans" cxnId="{B6C938A4-2946-40A0-AE52-CAF249018356}">
      <dgm:prSet/>
      <dgm:spPr/>
      <dgm:t>
        <a:bodyPr/>
        <a:lstStyle/>
        <a:p>
          <a:endParaRPr lang="it-IT" sz="1100"/>
        </a:p>
      </dgm:t>
    </dgm:pt>
    <dgm:pt modelId="{EC64FCFF-5796-4FF4-B233-12803FED0F3B}">
      <dgm:prSet phldrT="[Testo]" custT="1"/>
      <dgm:spPr>
        <a:xfrm rot="16200000">
          <a:off x="1640856" y="1258949"/>
          <a:ext cx="1621237" cy="335428"/>
        </a:xfrm>
        <a:noFill/>
        <a:ln>
          <a:noFill/>
        </a:ln>
        <a:effectLst/>
      </dgm:spPr>
      <dgm:t>
        <a:bodyPr/>
        <a:lstStyle/>
        <a:p>
          <a:r>
            <a:rPr lang="en-GB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Problem Solving</a:t>
          </a:r>
          <a:endParaRPr lang="it-IT" sz="11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1A099A2-C8EC-4559-94E4-1BDCCFB607E1}" type="parTrans" cxnId="{0549AF2E-93C8-486D-978B-3DCBF0EF70F5}">
      <dgm:prSet/>
      <dgm:spPr/>
      <dgm:t>
        <a:bodyPr/>
        <a:lstStyle/>
        <a:p>
          <a:endParaRPr lang="it-IT" sz="1100"/>
        </a:p>
      </dgm:t>
    </dgm:pt>
    <dgm:pt modelId="{6332D54F-7210-457A-BEBE-71D225A1C720}" type="sibTrans" cxnId="{0549AF2E-93C8-486D-978B-3DCBF0EF70F5}">
      <dgm:prSet/>
      <dgm:spPr/>
      <dgm:t>
        <a:bodyPr/>
        <a:lstStyle/>
        <a:p>
          <a:endParaRPr lang="it-IT" sz="1100"/>
        </a:p>
      </dgm:t>
    </dgm:pt>
    <dgm:pt modelId="{7584973F-7F37-438E-931A-5A0EC1C463F7}">
      <dgm:prSet phldrT="[Testo]" custT="1"/>
      <dgm:spPr>
        <a:xfrm>
          <a:off x="4442540" y="391799"/>
          <a:ext cx="1118094" cy="1454775"/>
        </a:xfrm>
        <a:noFill/>
        <a:ln>
          <a:noFill/>
        </a:ln>
        <a:effectLst/>
      </dgm:spPr>
      <dgm:t>
        <a:bodyPr/>
        <a:lstStyle/>
        <a:p>
          <a:r>
            <a:rPr lang="en-US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Riconosci le opportunità quando si presentano? Riesci a notare le tendenze? E sei in grado di creare un piano che sfrutti le opportunità identificate? </a:t>
          </a:r>
          <a:endParaRPr lang="it-IT" sz="11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74F3B8F0-4BAB-449D-B05A-D083D3C888BC}" type="parTrans" cxnId="{BE7EA466-5494-49A7-AFDE-A0E1C669818C}">
      <dgm:prSet/>
      <dgm:spPr/>
      <dgm:t>
        <a:bodyPr/>
        <a:lstStyle/>
        <a:p>
          <a:endParaRPr lang="it-IT" sz="1100"/>
        </a:p>
      </dgm:t>
    </dgm:pt>
    <dgm:pt modelId="{C6CEB053-0450-4397-842B-70AA87698B1A}" type="sibTrans" cxnId="{BE7EA466-5494-49A7-AFDE-A0E1C669818C}">
      <dgm:prSet/>
      <dgm:spPr/>
      <dgm:t>
        <a:bodyPr/>
        <a:lstStyle/>
        <a:p>
          <a:endParaRPr lang="it-IT" sz="1100"/>
        </a:p>
      </dgm:t>
    </dgm:pt>
    <dgm:pt modelId="{D9B468BA-64C7-4996-9DD6-BFAE94D3A6D6}">
      <dgm:prSet phldrT="[Testo]" custT="1"/>
      <dgm:spPr>
        <a:xfrm rot="16200000">
          <a:off x="3408302" y="1258949"/>
          <a:ext cx="1621237" cy="335428"/>
        </a:xfrm>
        <a:noFill/>
        <a:ln>
          <a:noFill/>
        </a:ln>
        <a:effectLst/>
      </dgm:spPr>
      <dgm:t>
        <a:bodyPr/>
        <a:lstStyle/>
        <a:p>
          <a:r>
            <a:rPr lang="it-IT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Riconoscere le opportunità</a:t>
          </a:r>
        </a:p>
      </dgm:t>
    </dgm:pt>
    <dgm:pt modelId="{6A7B0850-067F-41CF-A315-D9607262D811}" type="sibTrans" cxnId="{447DAF68-807B-4020-A650-8C4DF6AB0E83}">
      <dgm:prSet/>
      <dgm:spPr/>
      <dgm:t>
        <a:bodyPr/>
        <a:lstStyle/>
        <a:p>
          <a:endParaRPr lang="it-IT" sz="1100"/>
        </a:p>
      </dgm:t>
    </dgm:pt>
    <dgm:pt modelId="{DF44DDF5-14C5-4585-8AFD-987EFE393681}" type="parTrans" cxnId="{447DAF68-807B-4020-A650-8C4DF6AB0E83}">
      <dgm:prSet/>
      <dgm:spPr/>
      <dgm:t>
        <a:bodyPr/>
        <a:lstStyle/>
        <a:p>
          <a:endParaRPr lang="it-IT" sz="1100"/>
        </a:p>
      </dgm:t>
    </dgm:pt>
    <dgm:pt modelId="{FE376EE3-DCA4-41D3-831D-D3F786B5BF23}">
      <dgm:prSet phldrT="[Testo]" custT="1"/>
      <dgm:spPr>
        <a:xfrm>
          <a:off x="2675094" y="408425"/>
          <a:ext cx="1118094" cy="1421523"/>
        </a:xfrm>
        <a:noFill/>
        <a:ln>
          <a:noFill/>
        </a:ln>
        <a:effectLst/>
      </dgm:spPr>
      <dgm:t>
        <a:bodyPr/>
        <a:lstStyle/>
        <a:p>
          <a:r>
            <a:rPr lang="en-US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Quanto sei bravo a trovare soluzioni efficaci  per i problemi che affronti</a:t>
          </a:r>
          <a:endParaRPr lang="it-IT" sz="11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866378C-FEA6-4215-A04C-56482F726990}" type="sibTrans" cxnId="{CB63D547-DAA0-4FE7-953F-D6F801E7BBD6}">
      <dgm:prSet/>
      <dgm:spPr/>
      <dgm:t>
        <a:bodyPr/>
        <a:lstStyle/>
        <a:p>
          <a:endParaRPr lang="it-IT" sz="1100"/>
        </a:p>
      </dgm:t>
    </dgm:pt>
    <dgm:pt modelId="{A9AEBCDE-43B3-4792-97AA-F77E8EDF32C7}" type="parTrans" cxnId="{CB63D547-DAA0-4FE7-953F-D6F801E7BBD6}">
      <dgm:prSet/>
      <dgm:spPr/>
      <dgm:t>
        <a:bodyPr/>
        <a:lstStyle/>
        <a:p>
          <a:endParaRPr lang="it-IT" sz="1100"/>
        </a:p>
      </dgm:t>
    </dgm:pt>
    <dgm:pt modelId="{5A3F3721-8F4B-4E6C-931B-37A3C3F19271}" type="pres">
      <dgm:prSet presAssocID="{FF259705-889D-4F61-BC93-6B5A4F3E84F8}" presName="Name0" presStyleCnt="0">
        <dgm:presLayoutVars>
          <dgm:chMax val="7"/>
          <dgm:chPref val="7"/>
          <dgm:dir/>
          <dgm:animOne val="branch"/>
          <dgm:animLvl val="lvl"/>
        </dgm:presLayoutVars>
      </dgm:prSet>
      <dgm:spPr/>
      <dgm:t>
        <a:bodyPr/>
        <a:lstStyle/>
        <a:p>
          <a:endParaRPr lang="it-IT"/>
        </a:p>
      </dgm:t>
    </dgm:pt>
    <dgm:pt modelId="{50133FAF-7F1F-4F25-A877-A612DEAED83F}" type="pres">
      <dgm:prSet presAssocID="{2BB6D8B1-18CF-43D1-A7C3-D7304D624EEB}" presName="ParentComposite" presStyleCnt="0"/>
      <dgm:spPr/>
    </dgm:pt>
    <dgm:pt modelId="{CBDBFDC8-58C3-4842-89AB-7E9032442216}" type="pres">
      <dgm:prSet presAssocID="{2BB6D8B1-18CF-43D1-A7C3-D7304D624EEB}" presName="Chord" presStyleLbl="bgShp" presStyleIdx="0" presStyleCnt="3"/>
      <dgm:spPr>
        <a:xfrm>
          <a:off x="516315" y="1092"/>
          <a:ext cx="559047" cy="559047"/>
        </a:xfrm>
        <a:prstGeom prst="chord">
          <a:avLst>
            <a:gd name="adj1" fmla="val 4800000"/>
            <a:gd name="adj2" fmla="val 16800000"/>
          </a:avLst>
        </a:prstGeom>
        <a:solidFill>
          <a:srgbClr val="FFC000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it-IT"/>
        </a:p>
      </dgm:t>
    </dgm:pt>
    <dgm:pt modelId="{53CEC410-E445-4375-851E-C6351AD73124}" type="pres">
      <dgm:prSet presAssocID="{2BB6D8B1-18CF-43D1-A7C3-D7304D624EEB}" presName="Pie" presStyleLbl="alignNode1" presStyleIdx="0" presStyleCnt="3"/>
      <dgm:spPr>
        <a:xfrm>
          <a:off x="572220" y="56997"/>
          <a:ext cx="447237" cy="447237"/>
        </a:xfrm>
        <a:prstGeom prst="pie">
          <a:avLst>
            <a:gd name="adj1" fmla="val 12600000"/>
            <a:gd name="adj2" fmla="val 16200000"/>
          </a:avLst>
        </a:prstGeom>
        <a:solidFill>
          <a:srgbClr val="FFC000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FFC000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it-IT"/>
        </a:p>
      </dgm:t>
    </dgm:pt>
    <dgm:pt modelId="{20D1C82B-EB14-4BC8-9BFF-F14B93B58AE9}" type="pres">
      <dgm:prSet presAssocID="{2BB6D8B1-18CF-43D1-A7C3-D7304D624EEB}" presName="Parent" presStyleLbl="revTx" presStyleIdx="0" presStyleCnt="6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98B81767-6B06-4BE7-95D9-742A3A4FB4AB}" type="pres">
      <dgm:prSet presAssocID="{D5BAEBC2-1AAB-45A2-9C50-668E2EE5DBAB}" presName="negSibTrans" presStyleCnt="0"/>
      <dgm:spPr/>
    </dgm:pt>
    <dgm:pt modelId="{2E7C327B-62F5-4DAC-817E-EA548430B98D}" type="pres">
      <dgm:prSet presAssocID="{2BB6D8B1-18CF-43D1-A7C3-D7304D624EEB}" presName="composite" presStyleCnt="0"/>
      <dgm:spPr/>
    </dgm:pt>
    <dgm:pt modelId="{CF361E3D-9832-43D3-9B4C-6ACF716490DB}" type="pres">
      <dgm:prSet presAssocID="{2BB6D8B1-18CF-43D1-A7C3-D7304D624EEB}" presName="Child" presStyleLbl="revTx" presStyleIdx="1" presStyleCnt="6" custScaleY="63569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D222B9F9-739A-4272-8435-9E79C156C724}" type="pres">
      <dgm:prSet presAssocID="{7DCF89DA-8EFA-4DA0-863D-2B77F8596030}" presName="sibTrans" presStyleCnt="0"/>
      <dgm:spPr/>
    </dgm:pt>
    <dgm:pt modelId="{BBA75A29-EE55-469B-B575-733B8A1125A4}" type="pres">
      <dgm:prSet presAssocID="{EC64FCFF-5796-4FF4-B233-12803FED0F3B}" presName="ParentComposite" presStyleCnt="0"/>
      <dgm:spPr/>
    </dgm:pt>
    <dgm:pt modelId="{FC741979-DD55-40A0-ADB7-4F0A409830B0}" type="pres">
      <dgm:prSet presAssocID="{EC64FCFF-5796-4FF4-B233-12803FED0F3B}" presName="Chord" presStyleLbl="bgShp" presStyleIdx="1" presStyleCnt="3"/>
      <dgm:spPr>
        <a:xfrm>
          <a:off x="2283761" y="1092"/>
          <a:ext cx="559047" cy="559047"/>
        </a:xfrm>
        <a:prstGeom prst="chord">
          <a:avLst>
            <a:gd name="adj1" fmla="val 4800000"/>
            <a:gd name="adj2" fmla="val 16800000"/>
          </a:avLst>
        </a:prstGeom>
        <a:solidFill>
          <a:srgbClr val="FFC000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it-IT"/>
        </a:p>
      </dgm:t>
    </dgm:pt>
    <dgm:pt modelId="{B467921D-FE6C-45BC-9419-7A0F84CC3F06}" type="pres">
      <dgm:prSet presAssocID="{EC64FCFF-5796-4FF4-B233-12803FED0F3B}" presName="Pie" presStyleLbl="alignNode1" presStyleIdx="1" presStyleCnt="3"/>
      <dgm:spPr>
        <a:xfrm>
          <a:off x="2339665" y="56997"/>
          <a:ext cx="447237" cy="447237"/>
        </a:xfrm>
        <a:prstGeom prst="pie">
          <a:avLst>
            <a:gd name="adj1" fmla="val 9000000"/>
            <a:gd name="adj2" fmla="val 16200000"/>
          </a:avLst>
        </a:prstGeom>
        <a:solidFill>
          <a:srgbClr val="FFC000">
            <a:hueOff val="5197847"/>
            <a:satOff val="-23984"/>
            <a:lumOff val="883"/>
            <a:alphaOff val="0"/>
          </a:srgbClr>
        </a:solidFill>
        <a:ln w="12700" cap="flat" cmpd="sng" algn="ctr">
          <a:solidFill>
            <a:srgbClr val="FFC000">
              <a:hueOff val="5197847"/>
              <a:satOff val="-23984"/>
              <a:lumOff val="883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it-IT"/>
        </a:p>
      </dgm:t>
    </dgm:pt>
    <dgm:pt modelId="{055DEC9A-4F5D-441B-84ED-04BE96598B95}" type="pres">
      <dgm:prSet presAssocID="{EC64FCFF-5796-4FF4-B233-12803FED0F3B}" presName="Parent" presStyleLbl="revTx" presStyleIdx="2" presStyleCnt="6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2B91C275-03AF-4EA9-8C6C-E15230604858}" type="pres">
      <dgm:prSet presAssocID="{0866378C-FEA6-4215-A04C-56482F726990}" presName="negSibTrans" presStyleCnt="0"/>
      <dgm:spPr/>
    </dgm:pt>
    <dgm:pt modelId="{0B92849A-88AA-47AC-93E6-35590F6ABD4F}" type="pres">
      <dgm:prSet presAssocID="{EC64FCFF-5796-4FF4-B233-12803FED0F3B}" presName="composite" presStyleCnt="0"/>
      <dgm:spPr/>
    </dgm:pt>
    <dgm:pt modelId="{36162F8E-A891-4D5A-9F4B-AA14C02F37D9}" type="pres">
      <dgm:prSet presAssocID="{EC64FCFF-5796-4FF4-B233-12803FED0F3B}" presName="Child" presStyleLbl="revTx" presStyleIdx="3" presStyleCnt="6" custScaleY="63569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1ACE7823-9578-4CEE-96EA-A466D60BCD8A}" type="pres">
      <dgm:prSet presAssocID="{6332D54F-7210-457A-BEBE-71D225A1C720}" presName="sibTrans" presStyleCnt="0"/>
      <dgm:spPr/>
    </dgm:pt>
    <dgm:pt modelId="{27DDEE3D-0D8C-4058-A030-0D50FCC82895}" type="pres">
      <dgm:prSet presAssocID="{D9B468BA-64C7-4996-9DD6-BFAE94D3A6D6}" presName="ParentComposite" presStyleCnt="0"/>
      <dgm:spPr/>
    </dgm:pt>
    <dgm:pt modelId="{5D1CF897-F538-48F1-9624-32224BC9C889}" type="pres">
      <dgm:prSet presAssocID="{D9B468BA-64C7-4996-9DD6-BFAE94D3A6D6}" presName="Chord" presStyleLbl="bgShp" presStyleIdx="2" presStyleCnt="3"/>
      <dgm:spPr>
        <a:xfrm>
          <a:off x="4051206" y="1092"/>
          <a:ext cx="559047" cy="559047"/>
        </a:xfrm>
        <a:prstGeom prst="chord">
          <a:avLst>
            <a:gd name="adj1" fmla="val 4800000"/>
            <a:gd name="adj2" fmla="val 16800000"/>
          </a:avLst>
        </a:prstGeom>
        <a:solidFill>
          <a:srgbClr val="FFC000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it-IT"/>
        </a:p>
      </dgm:t>
    </dgm:pt>
    <dgm:pt modelId="{0BE93AC2-B3F8-4DAD-BE08-E7B8E803FEAF}" type="pres">
      <dgm:prSet presAssocID="{D9B468BA-64C7-4996-9DD6-BFAE94D3A6D6}" presName="Pie" presStyleLbl="alignNode1" presStyleIdx="2" presStyleCnt="3"/>
      <dgm:spPr>
        <a:xfrm>
          <a:off x="4107111" y="56997"/>
          <a:ext cx="447237" cy="447237"/>
        </a:xfrm>
        <a:prstGeom prst="pie">
          <a:avLst>
            <a:gd name="adj1" fmla="val 5400000"/>
            <a:gd name="adj2" fmla="val 16200000"/>
          </a:avLst>
        </a:prstGeom>
        <a:solidFill>
          <a:srgbClr val="FFC000">
            <a:hueOff val="10395693"/>
            <a:satOff val="-47968"/>
            <a:lumOff val="1765"/>
            <a:alphaOff val="0"/>
          </a:srgbClr>
        </a:solidFill>
        <a:ln w="12700" cap="flat" cmpd="sng" algn="ctr">
          <a:solidFill>
            <a:srgbClr val="FFC000">
              <a:hueOff val="10395693"/>
              <a:satOff val="-47968"/>
              <a:lumOff val="1765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it-IT"/>
        </a:p>
      </dgm:t>
    </dgm:pt>
    <dgm:pt modelId="{C6F063C6-6F1F-4795-8712-160F3BE2F468}" type="pres">
      <dgm:prSet presAssocID="{D9B468BA-64C7-4996-9DD6-BFAE94D3A6D6}" presName="Parent" presStyleLbl="revTx" presStyleIdx="4" presStyleCnt="6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3A052408-37FC-47F7-BF19-AF4A0B04465A}" type="pres">
      <dgm:prSet presAssocID="{C6CEB053-0450-4397-842B-70AA87698B1A}" presName="negSibTrans" presStyleCnt="0"/>
      <dgm:spPr/>
    </dgm:pt>
    <dgm:pt modelId="{4BDCDE9D-97BE-471C-9CC3-5B3A2470479D}" type="pres">
      <dgm:prSet presAssocID="{D9B468BA-64C7-4996-9DD6-BFAE94D3A6D6}" presName="composite" presStyleCnt="0"/>
      <dgm:spPr/>
    </dgm:pt>
    <dgm:pt modelId="{CDE42ECC-9091-4FD1-8FAA-423109D18182}" type="pres">
      <dgm:prSet presAssocID="{D9B468BA-64C7-4996-9DD6-BFAE94D3A6D6}" presName="Child" presStyleLbl="revTx" presStyleIdx="5" presStyleCnt="6" custScaleY="65056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</dgm:ptLst>
  <dgm:cxnLst>
    <dgm:cxn modelId="{B6C938A4-2946-40A0-AE52-CAF249018356}" srcId="{2BB6D8B1-18CF-43D1-A7C3-D7304D624EEB}" destId="{D08B79A6-CA69-4404-9ECF-1B41EE5D271D}" srcOrd="0" destOrd="0" parTransId="{669127B3-AE9E-4F72-AE94-5E62A7581B12}" sibTransId="{D5BAEBC2-1AAB-45A2-9C50-668E2EE5DBAB}"/>
    <dgm:cxn modelId="{0B1F9BEB-F47F-44E5-834B-5C82D63A01A3}" srcId="{FF259705-889D-4F61-BC93-6B5A4F3E84F8}" destId="{2BB6D8B1-18CF-43D1-A7C3-D7304D624EEB}" srcOrd="0" destOrd="0" parTransId="{664B6F1B-0CC8-4A52-9D45-7300EA3C2C8E}" sibTransId="{7DCF89DA-8EFA-4DA0-863D-2B77F8596030}"/>
    <dgm:cxn modelId="{BE7EA466-5494-49A7-AFDE-A0E1C669818C}" srcId="{D9B468BA-64C7-4996-9DD6-BFAE94D3A6D6}" destId="{7584973F-7F37-438E-931A-5A0EC1C463F7}" srcOrd="0" destOrd="0" parTransId="{74F3B8F0-4BAB-449D-B05A-D083D3C888BC}" sibTransId="{C6CEB053-0450-4397-842B-70AA87698B1A}"/>
    <dgm:cxn modelId="{CB63D547-DAA0-4FE7-953F-D6F801E7BBD6}" srcId="{EC64FCFF-5796-4FF4-B233-12803FED0F3B}" destId="{FE376EE3-DCA4-41D3-831D-D3F786B5BF23}" srcOrd="0" destOrd="0" parTransId="{A9AEBCDE-43B3-4792-97AA-F77E8EDF32C7}" sibTransId="{0866378C-FEA6-4215-A04C-56482F726990}"/>
    <dgm:cxn modelId="{447DAF68-807B-4020-A650-8C4DF6AB0E83}" srcId="{FF259705-889D-4F61-BC93-6B5A4F3E84F8}" destId="{D9B468BA-64C7-4996-9DD6-BFAE94D3A6D6}" srcOrd="2" destOrd="0" parTransId="{DF44DDF5-14C5-4585-8AFD-987EFE393681}" sibTransId="{6A7B0850-067F-41CF-A315-D9607262D811}"/>
    <dgm:cxn modelId="{D065E60C-7C6E-498E-A97F-4EB107805299}" type="presOf" srcId="{FF259705-889D-4F61-BC93-6B5A4F3E84F8}" destId="{5A3F3721-8F4B-4E6C-931B-37A3C3F19271}" srcOrd="0" destOrd="0" presId="urn:microsoft.com/office/officeart/2009/3/layout/PieProcess"/>
    <dgm:cxn modelId="{C9C99D8F-6AD7-45EC-AF02-23546914255B}" type="presOf" srcId="{2BB6D8B1-18CF-43D1-A7C3-D7304D624EEB}" destId="{20D1C82B-EB14-4BC8-9BFF-F14B93B58AE9}" srcOrd="0" destOrd="0" presId="urn:microsoft.com/office/officeart/2009/3/layout/PieProcess"/>
    <dgm:cxn modelId="{E99CCD4A-AB2A-45E1-923E-598593F1B39A}" type="presOf" srcId="{D9B468BA-64C7-4996-9DD6-BFAE94D3A6D6}" destId="{C6F063C6-6F1F-4795-8712-160F3BE2F468}" srcOrd="0" destOrd="0" presId="urn:microsoft.com/office/officeart/2009/3/layout/PieProcess"/>
    <dgm:cxn modelId="{9860BBBE-B8B6-47F5-8934-B7E97567E832}" type="presOf" srcId="{D08B79A6-CA69-4404-9ECF-1B41EE5D271D}" destId="{CF361E3D-9832-43D3-9B4C-6ACF716490DB}" srcOrd="0" destOrd="0" presId="urn:microsoft.com/office/officeart/2009/3/layout/PieProcess"/>
    <dgm:cxn modelId="{38E65DA7-55EE-4264-9317-067B38871203}" type="presOf" srcId="{7584973F-7F37-438E-931A-5A0EC1C463F7}" destId="{CDE42ECC-9091-4FD1-8FAA-423109D18182}" srcOrd="0" destOrd="0" presId="urn:microsoft.com/office/officeart/2009/3/layout/PieProcess"/>
    <dgm:cxn modelId="{386F79C0-8FEF-4629-A9F6-A39DE952DD58}" type="presOf" srcId="{EC64FCFF-5796-4FF4-B233-12803FED0F3B}" destId="{055DEC9A-4F5D-441B-84ED-04BE96598B95}" srcOrd="0" destOrd="0" presId="urn:microsoft.com/office/officeart/2009/3/layout/PieProcess"/>
    <dgm:cxn modelId="{0549AF2E-93C8-486D-978B-3DCBF0EF70F5}" srcId="{FF259705-889D-4F61-BC93-6B5A4F3E84F8}" destId="{EC64FCFF-5796-4FF4-B233-12803FED0F3B}" srcOrd="1" destOrd="0" parTransId="{41A099A2-C8EC-4559-94E4-1BDCCFB607E1}" sibTransId="{6332D54F-7210-457A-BEBE-71D225A1C720}"/>
    <dgm:cxn modelId="{C94810BE-973F-4388-BE6B-740F5A659CF3}" type="presOf" srcId="{FE376EE3-DCA4-41D3-831D-D3F786B5BF23}" destId="{36162F8E-A891-4D5A-9F4B-AA14C02F37D9}" srcOrd="0" destOrd="0" presId="urn:microsoft.com/office/officeart/2009/3/layout/PieProcess"/>
    <dgm:cxn modelId="{7731202A-D30B-4048-8BDF-BD4369DE4C9B}" type="presParOf" srcId="{5A3F3721-8F4B-4E6C-931B-37A3C3F19271}" destId="{50133FAF-7F1F-4F25-A877-A612DEAED83F}" srcOrd="0" destOrd="0" presId="urn:microsoft.com/office/officeart/2009/3/layout/PieProcess"/>
    <dgm:cxn modelId="{83F21EE4-7EA8-4CF0-BD00-07F8FB7CAB0D}" type="presParOf" srcId="{50133FAF-7F1F-4F25-A877-A612DEAED83F}" destId="{CBDBFDC8-58C3-4842-89AB-7E9032442216}" srcOrd="0" destOrd="0" presId="urn:microsoft.com/office/officeart/2009/3/layout/PieProcess"/>
    <dgm:cxn modelId="{A53CAF6C-A876-440F-8C83-A8936D8FA488}" type="presParOf" srcId="{50133FAF-7F1F-4F25-A877-A612DEAED83F}" destId="{53CEC410-E445-4375-851E-C6351AD73124}" srcOrd="1" destOrd="0" presId="urn:microsoft.com/office/officeart/2009/3/layout/PieProcess"/>
    <dgm:cxn modelId="{3FB71881-4FAE-4A5B-908B-A0E84940D36F}" type="presParOf" srcId="{50133FAF-7F1F-4F25-A877-A612DEAED83F}" destId="{20D1C82B-EB14-4BC8-9BFF-F14B93B58AE9}" srcOrd="2" destOrd="0" presId="urn:microsoft.com/office/officeart/2009/3/layout/PieProcess"/>
    <dgm:cxn modelId="{0B312BAF-5F1B-4E91-B231-5814AC0D3A89}" type="presParOf" srcId="{5A3F3721-8F4B-4E6C-931B-37A3C3F19271}" destId="{98B81767-6B06-4BE7-95D9-742A3A4FB4AB}" srcOrd="1" destOrd="0" presId="urn:microsoft.com/office/officeart/2009/3/layout/PieProcess"/>
    <dgm:cxn modelId="{F44152B1-807C-4B85-B208-87C2B2B9BB9D}" type="presParOf" srcId="{5A3F3721-8F4B-4E6C-931B-37A3C3F19271}" destId="{2E7C327B-62F5-4DAC-817E-EA548430B98D}" srcOrd="2" destOrd="0" presId="urn:microsoft.com/office/officeart/2009/3/layout/PieProcess"/>
    <dgm:cxn modelId="{A0C9E8FA-AD80-4875-B063-EFD0A0A2D0DE}" type="presParOf" srcId="{2E7C327B-62F5-4DAC-817E-EA548430B98D}" destId="{CF361E3D-9832-43D3-9B4C-6ACF716490DB}" srcOrd="0" destOrd="0" presId="urn:microsoft.com/office/officeart/2009/3/layout/PieProcess"/>
    <dgm:cxn modelId="{C21E93C8-0257-4AD6-94F5-D91F1CFC6673}" type="presParOf" srcId="{5A3F3721-8F4B-4E6C-931B-37A3C3F19271}" destId="{D222B9F9-739A-4272-8435-9E79C156C724}" srcOrd="3" destOrd="0" presId="urn:microsoft.com/office/officeart/2009/3/layout/PieProcess"/>
    <dgm:cxn modelId="{2CB1A1D1-C303-42D3-9A61-EE564D23E36A}" type="presParOf" srcId="{5A3F3721-8F4B-4E6C-931B-37A3C3F19271}" destId="{BBA75A29-EE55-469B-B575-733B8A1125A4}" srcOrd="4" destOrd="0" presId="urn:microsoft.com/office/officeart/2009/3/layout/PieProcess"/>
    <dgm:cxn modelId="{EEC0F70D-CC7F-4511-A6BF-92ED5C1EF149}" type="presParOf" srcId="{BBA75A29-EE55-469B-B575-733B8A1125A4}" destId="{FC741979-DD55-40A0-ADB7-4F0A409830B0}" srcOrd="0" destOrd="0" presId="urn:microsoft.com/office/officeart/2009/3/layout/PieProcess"/>
    <dgm:cxn modelId="{CEA6D201-B29E-4CDD-84EC-FB9D6B35DF03}" type="presParOf" srcId="{BBA75A29-EE55-469B-B575-733B8A1125A4}" destId="{B467921D-FE6C-45BC-9419-7A0F84CC3F06}" srcOrd="1" destOrd="0" presId="urn:microsoft.com/office/officeart/2009/3/layout/PieProcess"/>
    <dgm:cxn modelId="{B21C6E3B-23E6-4093-9E60-2B83E771757C}" type="presParOf" srcId="{BBA75A29-EE55-469B-B575-733B8A1125A4}" destId="{055DEC9A-4F5D-441B-84ED-04BE96598B95}" srcOrd="2" destOrd="0" presId="urn:microsoft.com/office/officeart/2009/3/layout/PieProcess"/>
    <dgm:cxn modelId="{B7F1B690-981B-465E-898B-EA6932E0EDDC}" type="presParOf" srcId="{5A3F3721-8F4B-4E6C-931B-37A3C3F19271}" destId="{2B91C275-03AF-4EA9-8C6C-E15230604858}" srcOrd="5" destOrd="0" presId="urn:microsoft.com/office/officeart/2009/3/layout/PieProcess"/>
    <dgm:cxn modelId="{0132CB9B-2AB6-4AE0-BB2E-C04E60575349}" type="presParOf" srcId="{5A3F3721-8F4B-4E6C-931B-37A3C3F19271}" destId="{0B92849A-88AA-47AC-93E6-35590F6ABD4F}" srcOrd="6" destOrd="0" presId="urn:microsoft.com/office/officeart/2009/3/layout/PieProcess"/>
    <dgm:cxn modelId="{2E86E4E4-50E0-4B6F-BD33-F9FCD3EDBEEB}" type="presParOf" srcId="{0B92849A-88AA-47AC-93E6-35590F6ABD4F}" destId="{36162F8E-A891-4D5A-9F4B-AA14C02F37D9}" srcOrd="0" destOrd="0" presId="urn:microsoft.com/office/officeart/2009/3/layout/PieProcess"/>
    <dgm:cxn modelId="{73A7D7F2-1654-4376-BA07-DCFAC56CDB0C}" type="presParOf" srcId="{5A3F3721-8F4B-4E6C-931B-37A3C3F19271}" destId="{1ACE7823-9578-4CEE-96EA-A466D60BCD8A}" srcOrd="7" destOrd="0" presId="urn:microsoft.com/office/officeart/2009/3/layout/PieProcess"/>
    <dgm:cxn modelId="{4EBA7135-E762-4787-A187-17A7A426B6BA}" type="presParOf" srcId="{5A3F3721-8F4B-4E6C-931B-37A3C3F19271}" destId="{27DDEE3D-0D8C-4058-A030-0D50FCC82895}" srcOrd="8" destOrd="0" presId="urn:microsoft.com/office/officeart/2009/3/layout/PieProcess"/>
    <dgm:cxn modelId="{0867F592-81D5-45F5-8518-95272774FA6E}" type="presParOf" srcId="{27DDEE3D-0D8C-4058-A030-0D50FCC82895}" destId="{5D1CF897-F538-48F1-9624-32224BC9C889}" srcOrd="0" destOrd="0" presId="urn:microsoft.com/office/officeart/2009/3/layout/PieProcess"/>
    <dgm:cxn modelId="{2C06D7F4-B347-48B8-AF1C-B813CD1D4889}" type="presParOf" srcId="{27DDEE3D-0D8C-4058-A030-0D50FCC82895}" destId="{0BE93AC2-B3F8-4DAD-BE08-E7B8E803FEAF}" srcOrd="1" destOrd="0" presId="urn:microsoft.com/office/officeart/2009/3/layout/PieProcess"/>
    <dgm:cxn modelId="{2D68298B-0F17-473E-8156-95BB0C514A21}" type="presParOf" srcId="{27DDEE3D-0D8C-4058-A030-0D50FCC82895}" destId="{C6F063C6-6F1F-4795-8712-160F3BE2F468}" srcOrd="2" destOrd="0" presId="urn:microsoft.com/office/officeart/2009/3/layout/PieProcess"/>
    <dgm:cxn modelId="{68EFA779-DAD9-4D9A-970E-C8CB964B84D7}" type="presParOf" srcId="{5A3F3721-8F4B-4E6C-931B-37A3C3F19271}" destId="{3A052408-37FC-47F7-BF19-AF4A0B04465A}" srcOrd="9" destOrd="0" presId="urn:microsoft.com/office/officeart/2009/3/layout/PieProcess"/>
    <dgm:cxn modelId="{B93ADFED-F635-4B1B-8DA8-8110A0866138}" type="presParOf" srcId="{5A3F3721-8F4B-4E6C-931B-37A3C3F19271}" destId="{4BDCDE9D-97BE-471C-9CC3-5B3A2470479D}" srcOrd="10" destOrd="0" presId="urn:microsoft.com/office/officeart/2009/3/layout/PieProcess"/>
    <dgm:cxn modelId="{6DB3A0AA-55F4-4F44-88FB-21636B5147A6}" type="presParOf" srcId="{4BDCDE9D-97BE-471C-9CC3-5B3A2470479D}" destId="{CDE42ECC-9091-4FD1-8FAA-423109D18182}" srcOrd="0" destOrd="0" presId="urn:microsoft.com/office/officeart/2009/3/layout/PieProcess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0184D0F-1511-4DF8-BDEE-55AD071292A0}" type="doc">
      <dgm:prSet loTypeId="urn:microsoft.com/office/officeart/2009/3/layout/PieProcess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it-IT"/>
        </a:p>
      </dgm:t>
    </dgm:pt>
    <dgm:pt modelId="{9146BBF7-51C6-41A0-80EF-B8A9CE9BBA1F}">
      <dgm:prSet phldrT="[Testo]" custT="1"/>
      <dgm:spPr>
        <a:xfrm rot="16200000">
          <a:off x="-389362" y="1026005"/>
          <a:ext cx="1064640" cy="285147"/>
        </a:xfrm>
        <a:noFill/>
        <a:ln>
          <a:noFill/>
        </a:ln>
        <a:effectLst/>
      </dgm:spPr>
      <dgm:t>
        <a:bodyPr/>
        <a:lstStyle/>
        <a:p>
          <a:r>
            <a:rPr lang="it-IT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COSA</a:t>
          </a:r>
        </a:p>
      </dgm:t>
    </dgm:pt>
    <dgm:pt modelId="{147A370C-09B8-4426-AB15-51369522ECE2}" type="parTrans" cxnId="{397D2C5F-B4A4-4FC0-8D27-E72687EBB270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14239B94-E34B-4378-A905-AD09593AD5BD}" type="sibTrans" cxnId="{397D2C5F-B4A4-4FC0-8D27-E72687EBB270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211AC0C0-9BA6-45C4-BCF6-ED5E13306E25}">
      <dgm:prSet phldrT="[Testo]" custT="1"/>
      <dgm:spPr>
        <a:xfrm rot="16200000">
          <a:off x="1465568" y="1010934"/>
          <a:ext cx="964169" cy="285147"/>
        </a:xfrm>
        <a:noFill/>
        <a:ln>
          <a:noFill/>
        </a:ln>
        <a:effectLst/>
      </dgm:spPr>
      <dgm:t>
        <a:bodyPr/>
        <a:lstStyle/>
        <a:p>
          <a:r>
            <a:rPr lang="it-IT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DOVE</a:t>
          </a:r>
        </a:p>
      </dgm:t>
    </dgm:pt>
    <dgm:pt modelId="{2306BDAA-DD29-4ACC-AA91-B49CAE001CB1}" type="parTrans" cxnId="{CB4B1140-B6D2-40B3-B87F-30B22EBB51BC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71FD9D07-33CD-462F-AFD7-C73C48E60CB7}" type="sibTrans" cxnId="{CB4B1140-B6D2-40B3-B87F-30B22EBB51BC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BB8E10EC-5ABD-4112-B453-78ED9C5C82FF}">
      <dgm:prSet phldrT="[Testo]" custT="1"/>
      <dgm:spPr>
        <a:xfrm rot="16200000">
          <a:off x="2983348" y="995863"/>
          <a:ext cx="903886" cy="285147"/>
        </a:xfrm>
        <a:noFill/>
        <a:ln>
          <a:noFill/>
        </a:ln>
        <a:effectLst/>
      </dgm:spPr>
      <dgm:t>
        <a:bodyPr/>
        <a:lstStyle/>
        <a:p>
          <a:r>
            <a:rPr lang="it-IT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PERCHÈ</a:t>
          </a:r>
        </a:p>
      </dgm:t>
    </dgm:pt>
    <dgm:pt modelId="{4C09B9DF-34BC-4ECD-8E24-FC83D9F7B3D9}" type="parTrans" cxnId="{9C1F0698-7799-4D27-9EA8-3B7477CC7C5E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00917AC8-FD29-4594-9BD2-2E95BF96BC95}" type="sibTrans" cxnId="{9C1F0698-7799-4D27-9EA8-3B7477CC7C5E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D32206C4-339B-4817-8288-C6F818756AF8}">
      <dgm:prSet custT="1"/>
      <dgm:spPr>
        <a:xfrm rot="16200000">
          <a:off x="4535557" y="980806"/>
          <a:ext cx="923980" cy="285147"/>
        </a:xfrm>
        <a:noFill/>
        <a:ln>
          <a:noFill/>
        </a:ln>
        <a:effectLst/>
      </dgm:spPr>
      <dgm:t>
        <a:bodyPr/>
        <a:lstStyle/>
        <a:p>
          <a:r>
            <a:rPr lang="it-IT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COME</a:t>
          </a:r>
        </a:p>
      </dgm:t>
    </dgm:pt>
    <dgm:pt modelId="{06AACD7E-5FEF-44FC-9683-74F8646D8DD5}" type="parTrans" cxnId="{CC3CF678-3FDA-4DF8-AA4D-C5DA6D6CBB2D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FD30DA6F-E985-4860-AB1D-277CCB278DE8}" type="sibTrans" cxnId="{CC3CF678-3FDA-4DF8-AA4D-C5DA6D6CBB2D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359F144D-7749-4D90-BA2B-F66396970AFF}">
      <dgm:prSet custT="1"/>
      <dgm:spPr>
        <a:xfrm>
          <a:off x="333971" y="59159"/>
          <a:ext cx="1196306" cy="1900981"/>
        </a:xfrm>
        <a:noFill/>
        <a:ln>
          <a:noFill/>
        </a:ln>
        <a:effectLst/>
      </dgm:spPr>
      <dgm:t>
        <a:bodyPr/>
        <a:lstStyle/>
        <a:p>
          <a:r>
            <a:rPr lang="it-IT" sz="1100" b="1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MISSIONE E OBIETTIVI</a:t>
          </a:r>
        </a:p>
        <a:p>
          <a:r>
            <a:rPr lang="it-IT" sz="1100" b="1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Quali sono i risultati reali che voglio raggiungere? Qual è il mio vantaggio sostenibile? Cosa offro? Cosa produco / eseguo?</a:t>
          </a:r>
          <a:endParaRPr lang="it-IT" sz="11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Segoe UI" panose="020B0502040204020203" pitchFamily="34" charset="0"/>
          </a:endParaRPr>
        </a:p>
      </dgm:t>
    </dgm:pt>
    <dgm:pt modelId="{9E5C640E-ADB2-425F-9939-C19FBC976907}" type="parTrans" cxnId="{74B905F4-A778-435B-B457-5A1138E9A818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A4CDB4DB-2C99-4947-9E11-FB0A822579D7}" type="sibTrans" cxnId="{74B905F4-A778-435B-B457-5A1138E9A818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84E23D1A-4750-488E-AE24-EABC3D0F5814}">
      <dgm:prSet custT="1"/>
      <dgm:spPr>
        <a:xfrm>
          <a:off x="2107611" y="59159"/>
          <a:ext cx="950490" cy="1900981"/>
        </a:xfrm>
        <a:noFill/>
        <a:ln>
          <a:noFill/>
        </a:ln>
        <a:effectLst/>
      </dgm:spPr>
      <dgm:t>
        <a:bodyPr/>
        <a:lstStyle/>
        <a:p>
          <a:r>
            <a:rPr lang="it-IT" sz="1100" b="1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MERCATI D'ARRIVO</a:t>
          </a:r>
        </a:p>
        <a:p>
          <a:r>
            <a:rPr lang="it-IT" sz="1100" b="1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Dov'è il mio pubblico d'arrivo? Come posso arrivare da dove sono ora a dove voglio essere?</a:t>
          </a:r>
          <a:endParaRPr lang="it-IT" sz="11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Segoe UI" panose="020B0502040204020203" pitchFamily="34" charset="0"/>
          </a:endParaRPr>
        </a:p>
      </dgm:t>
    </dgm:pt>
    <dgm:pt modelId="{AABA57D9-6028-4A18-A3E6-6D5EDC8A36C9}" type="parTrans" cxnId="{2D38AEEC-0EB4-45FC-9C5C-7A19FA0B3907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CC5B7C5D-3273-4CB9-A0D4-64F2E9351776}" type="sibTrans" cxnId="{2D38AEEC-0EB4-45FC-9C5C-7A19FA0B3907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FC0E9081-2947-48D9-B7D5-FA2AE3E13F53}">
      <dgm:prSet custT="1"/>
      <dgm:spPr>
        <a:xfrm>
          <a:off x="3635435" y="59159"/>
          <a:ext cx="950490" cy="1900981"/>
        </a:xfrm>
        <a:noFill/>
        <a:ln>
          <a:noFill/>
        </a:ln>
        <a:effectLst/>
      </dgm:spPr>
      <dgm:t>
        <a:bodyPr/>
        <a:lstStyle/>
        <a:p>
          <a:r>
            <a:rPr lang="it-IT" sz="1100" b="1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VISIONE E INCENTIVI</a:t>
          </a:r>
        </a:p>
        <a:p>
          <a:r>
            <a:rPr lang="it-IT" sz="1100" b="1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Perché voglio raggiungere questi risultati? Perché i clienti dovrebbero acquistare il mio prodotto o servizio?</a:t>
          </a:r>
          <a:endParaRPr lang="it-IT" sz="11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Segoe UI" panose="020B0502040204020203" pitchFamily="34" charset="0"/>
          </a:endParaRPr>
        </a:p>
      </dgm:t>
    </dgm:pt>
    <dgm:pt modelId="{D6070E93-DC4F-49AD-8836-182DBAB828A1}" type="parTrans" cxnId="{08EDA765-F5FB-409E-8A76-F3ACE70FB48B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42651CDE-4491-4FF3-A1BF-B19DF39E2408}" type="sibTrans" cxnId="{08EDA765-F5FB-409E-8A76-F3ACE70FB48B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5DA0E15C-516A-4642-9102-C8B309F689FC}">
      <dgm:prSet custT="1"/>
      <dgm:spPr>
        <a:xfrm>
          <a:off x="5163259" y="59159"/>
          <a:ext cx="950490" cy="1900981"/>
        </a:xfrm>
        <a:noFill/>
        <a:ln>
          <a:noFill/>
        </a:ln>
        <a:effectLst/>
      </dgm:spPr>
      <dgm:t>
        <a:bodyPr/>
        <a:lstStyle/>
        <a:p>
          <a:r>
            <a:rPr lang="it-IT" sz="1100" b="1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STRATEGIA</a:t>
          </a:r>
        </a:p>
        <a:p>
          <a:r>
            <a:rPr lang="it-IT" sz="1100" b="1" i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Come posso fare del mio meglio per raggiungere questi risultati? Quali sono le strategie chiave che posso eseguire per maggiori possibilità di successo?</a:t>
          </a:r>
          <a:endParaRPr lang="it-IT" sz="11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Segoe UI" panose="020B0502040204020203" pitchFamily="34" charset="0"/>
          </a:endParaRPr>
        </a:p>
      </dgm:t>
    </dgm:pt>
    <dgm:pt modelId="{82650662-5916-4075-9D74-FC730AA928F4}" type="parTrans" cxnId="{01FCBBAF-43B5-4FD0-BB09-F5BA2FD4848F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49596F13-AF71-46C3-BB2C-6BE4FD8C8EC3}" type="sibTrans" cxnId="{01FCBBAF-43B5-4FD0-BB09-F5BA2FD4848F}">
      <dgm:prSet/>
      <dgm:spPr/>
      <dgm:t>
        <a:bodyPr/>
        <a:lstStyle/>
        <a:p>
          <a:endParaRPr lang="it-IT" sz="1100">
            <a:latin typeface="+mn-lt"/>
            <a:cs typeface="Segoe UI" panose="020B0502040204020203" pitchFamily="34" charset="0"/>
          </a:endParaRPr>
        </a:p>
      </dgm:t>
    </dgm:pt>
    <dgm:pt modelId="{3A0A928F-57C0-45F6-BF5B-F7DA038916B4}" type="pres">
      <dgm:prSet presAssocID="{C0184D0F-1511-4DF8-BDEE-55AD071292A0}" presName="Name0" presStyleCnt="0">
        <dgm:presLayoutVars>
          <dgm:chMax val="7"/>
          <dgm:chPref val="7"/>
          <dgm:dir/>
          <dgm:animOne val="branch"/>
          <dgm:animLvl val="lvl"/>
        </dgm:presLayoutVars>
      </dgm:prSet>
      <dgm:spPr/>
      <dgm:t>
        <a:bodyPr/>
        <a:lstStyle/>
        <a:p>
          <a:endParaRPr lang="it-IT"/>
        </a:p>
      </dgm:t>
    </dgm:pt>
    <dgm:pt modelId="{A255D346-D0FD-46DD-AE3A-E8B3F0B4BE32}" type="pres">
      <dgm:prSet presAssocID="{9146BBF7-51C6-41A0-80EF-B8A9CE9BBA1F}" presName="ParentComposite" presStyleCnt="0"/>
      <dgm:spPr/>
    </dgm:pt>
    <dgm:pt modelId="{DE499A69-1197-4181-9769-4F79C46989E9}" type="pres">
      <dgm:prSet presAssocID="{9146BBF7-51C6-41A0-80EF-B8A9CE9BBA1F}" presName="Chord" presStyleLbl="bgShp" presStyleIdx="0" presStyleCnt="4"/>
      <dgm:spPr>
        <a:xfrm>
          <a:off x="1299" y="137551"/>
          <a:ext cx="475245" cy="475245"/>
        </a:xfrm>
        <a:prstGeom prst="chord">
          <a:avLst>
            <a:gd name="adj1" fmla="val 4800000"/>
            <a:gd name="adj2" fmla="val 16800000"/>
          </a:avLst>
        </a:prstGeom>
        <a:solidFill>
          <a:srgbClr val="ED7D31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it-IT"/>
        </a:p>
      </dgm:t>
    </dgm:pt>
    <dgm:pt modelId="{2A13EB95-85B7-4681-94BA-A453057CB150}" type="pres">
      <dgm:prSet presAssocID="{9146BBF7-51C6-41A0-80EF-B8A9CE9BBA1F}" presName="Pie" presStyleLbl="alignNode1" presStyleIdx="0" presStyleCnt="4"/>
      <dgm:spPr>
        <a:xfrm>
          <a:off x="48823" y="185076"/>
          <a:ext cx="380196" cy="380196"/>
        </a:xfrm>
        <a:prstGeom prst="pie">
          <a:avLst>
            <a:gd name="adj1" fmla="val 13500000"/>
            <a:gd name="adj2" fmla="val 16200000"/>
          </a:avLst>
        </a:prstGeom>
        <a:solidFill>
          <a:srgbClr val="ED7D31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ED7D3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it-IT"/>
        </a:p>
      </dgm:t>
    </dgm:pt>
    <dgm:pt modelId="{4B30D5BA-BA36-4FBD-978C-67CA1C8F6B6B}" type="pres">
      <dgm:prSet presAssocID="{9146BBF7-51C6-41A0-80EF-B8A9CE9BBA1F}" presName="Parent" presStyleLbl="revTx" presStyleIdx="0" presStyleCnt="8" custScaleY="77248" custLinFactNeighborX="-321" custLinFactNeighborY="-13122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0F0E5C79-5345-4D81-9205-1FD9C1D205FD}" type="pres">
      <dgm:prSet presAssocID="{A4CDB4DB-2C99-4947-9E11-FB0A822579D7}" presName="negSibTrans" presStyleCnt="0"/>
      <dgm:spPr/>
    </dgm:pt>
    <dgm:pt modelId="{46DA42F4-E00B-47A6-8E15-1AD458430584}" type="pres">
      <dgm:prSet presAssocID="{9146BBF7-51C6-41A0-80EF-B8A9CE9BBA1F}" presName="composite" presStyleCnt="0"/>
      <dgm:spPr/>
    </dgm:pt>
    <dgm:pt modelId="{5271AFBB-4E28-4951-AAB1-21F59CE54464}" type="pres">
      <dgm:prSet presAssocID="{9146BBF7-51C6-41A0-80EF-B8A9CE9BBA1F}" presName="Child" presStyleLbl="revTx" presStyleIdx="1" presStyleCnt="8" custScaleX="125862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2A4526A5-DB90-4883-8507-8E6343860CA3}" type="pres">
      <dgm:prSet presAssocID="{14239B94-E34B-4378-A905-AD09593AD5BD}" presName="sibTrans" presStyleCnt="0"/>
      <dgm:spPr/>
    </dgm:pt>
    <dgm:pt modelId="{7C6D3277-8D3F-43E2-92C2-82B0D2CD33A9}" type="pres">
      <dgm:prSet presAssocID="{211AC0C0-9BA6-45C4-BCF6-ED5E13306E25}" presName="ParentComposite" presStyleCnt="0"/>
      <dgm:spPr/>
    </dgm:pt>
    <dgm:pt modelId="{91A4B8A2-069E-4F6E-93AD-B0D7A45FF29E}" type="pres">
      <dgm:prSet presAssocID="{211AC0C0-9BA6-45C4-BCF6-ED5E13306E25}" presName="Chord" presStyleLbl="bgShp" presStyleIdx="1" presStyleCnt="4"/>
      <dgm:spPr>
        <a:xfrm>
          <a:off x="1774939" y="162669"/>
          <a:ext cx="475245" cy="475245"/>
        </a:xfrm>
        <a:prstGeom prst="chord">
          <a:avLst>
            <a:gd name="adj1" fmla="val 4800000"/>
            <a:gd name="adj2" fmla="val 16800000"/>
          </a:avLst>
        </a:prstGeom>
        <a:solidFill>
          <a:srgbClr val="ED7D31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it-IT"/>
        </a:p>
      </dgm:t>
    </dgm:pt>
    <dgm:pt modelId="{8F8B08A3-643A-4E1B-9F95-C7AB2426C33F}" type="pres">
      <dgm:prSet presAssocID="{211AC0C0-9BA6-45C4-BCF6-ED5E13306E25}" presName="Pie" presStyleLbl="alignNode1" presStyleIdx="1" presStyleCnt="4"/>
      <dgm:spPr>
        <a:xfrm>
          <a:off x="1822464" y="210194"/>
          <a:ext cx="380196" cy="380196"/>
        </a:xfrm>
        <a:prstGeom prst="pie">
          <a:avLst>
            <a:gd name="adj1" fmla="val 10800000"/>
            <a:gd name="adj2" fmla="val 16200000"/>
          </a:avLst>
        </a:prstGeom>
        <a:solidFill>
          <a:srgbClr val="A5A5A5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it-IT"/>
        </a:p>
      </dgm:t>
    </dgm:pt>
    <dgm:pt modelId="{B24CCE2C-F7A4-45D2-BB2A-F33E9AA06A83}" type="pres">
      <dgm:prSet presAssocID="{211AC0C0-9BA6-45C4-BCF6-ED5E13306E25}" presName="Parent" presStyleLbl="revTx" presStyleIdx="2" presStyleCnt="8" custScaleY="69958" custLinFactNeighborX="10570" custLinFactNeighborY="-16038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8D9F31B4-F3C6-4999-8A28-2BAC08EBA9A3}" type="pres">
      <dgm:prSet presAssocID="{CC5B7C5D-3273-4CB9-A0D4-64F2E9351776}" presName="negSibTrans" presStyleCnt="0"/>
      <dgm:spPr/>
    </dgm:pt>
    <dgm:pt modelId="{86488509-9E46-4918-B5C7-D2F386ACCEA7}" type="pres">
      <dgm:prSet presAssocID="{211AC0C0-9BA6-45C4-BCF6-ED5E13306E25}" presName="composite" presStyleCnt="0"/>
      <dgm:spPr/>
    </dgm:pt>
    <dgm:pt modelId="{3771726D-75D0-425F-B64A-2960F5463256}" type="pres">
      <dgm:prSet presAssocID="{211AC0C0-9BA6-45C4-BCF6-ED5E13306E25}" presName="Child" presStyleLbl="revTx" presStyleIdx="3" presStyleCnt="8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F775488A-B399-45C2-A540-C8DDAFFBA718}" type="pres">
      <dgm:prSet presAssocID="{71FD9D07-33CD-462F-AFD7-C73C48E60CB7}" presName="sibTrans" presStyleCnt="0"/>
      <dgm:spPr/>
    </dgm:pt>
    <dgm:pt modelId="{2FBE992B-4CE4-4465-839C-083BE2AF2520}" type="pres">
      <dgm:prSet presAssocID="{BB8E10EC-5ABD-4112-B453-78ED9C5C82FF}" presName="ParentComposite" presStyleCnt="0"/>
      <dgm:spPr/>
    </dgm:pt>
    <dgm:pt modelId="{91CFE746-A47D-4A6B-B037-6514AFE4EF2C}" type="pres">
      <dgm:prSet presAssocID="{BB8E10EC-5ABD-4112-B453-78ED9C5C82FF}" presName="Chord" presStyleLbl="bgShp" presStyleIdx="2" presStyleCnt="4"/>
      <dgm:spPr>
        <a:xfrm>
          <a:off x="3302763" y="177740"/>
          <a:ext cx="475245" cy="475245"/>
        </a:xfrm>
        <a:prstGeom prst="chord">
          <a:avLst>
            <a:gd name="adj1" fmla="val 4800000"/>
            <a:gd name="adj2" fmla="val 16800000"/>
          </a:avLst>
        </a:prstGeom>
        <a:solidFill>
          <a:srgbClr val="ED7D31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it-IT"/>
        </a:p>
      </dgm:t>
    </dgm:pt>
    <dgm:pt modelId="{DEE82A2C-B3C9-4BF6-AE36-98CC7609ADCD}" type="pres">
      <dgm:prSet presAssocID="{BB8E10EC-5ABD-4112-B453-78ED9C5C82FF}" presName="Pie" presStyleLbl="alignNode1" presStyleIdx="2" presStyleCnt="4"/>
      <dgm:spPr>
        <a:xfrm>
          <a:off x="3350288" y="225265"/>
          <a:ext cx="380196" cy="380196"/>
        </a:xfrm>
        <a:prstGeom prst="pie">
          <a:avLst>
            <a:gd name="adj1" fmla="val 8100000"/>
            <a:gd name="adj2" fmla="val 16200000"/>
          </a:avLst>
        </a:prstGeom>
        <a:solidFill>
          <a:srgbClr val="FFC000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FFC000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it-IT"/>
        </a:p>
      </dgm:t>
    </dgm:pt>
    <dgm:pt modelId="{75513C11-939D-40B0-9A46-4FF795258EB0}" type="pres">
      <dgm:prSet presAssocID="{BB8E10EC-5ABD-4112-B453-78ED9C5C82FF}" presName="Parent" presStyleLbl="revTx" presStyleIdx="4" presStyleCnt="8" custScaleY="65584" custLinFactNeighborX="-3523" custLinFactNeighborY="-18225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0C2ECF3A-4834-4D8A-98C3-D4B526F6053D}" type="pres">
      <dgm:prSet presAssocID="{42651CDE-4491-4FF3-A1BF-B19DF39E2408}" presName="negSibTrans" presStyleCnt="0"/>
      <dgm:spPr/>
    </dgm:pt>
    <dgm:pt modelId="{247C00A3-350D-482A-9DDC-B71DEB8D4EA6}" type="pres">
      <dgm:prSet presAssocID="{BB8E10EC-5ABD-4112-B453-78ED9C5C82FF}" presName="composite" presStyleCnt="0"/>
      <dgm:spPr/>
    </dgm:pt>
    <dgm:pt modelId="{09EF61CC-22E8-4190-8FAE-C8EFE0F4EC87}" type="pres">
      <dgm:prSet presAssocID="{BB8E10EC-5ABD-4112-B453-78ED9C5C82FF}" presName="Child" presStyleLbl="revTx" presStyleIdx="5" presStyleCnt="8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80F912B9-43A0-4A03-AFE9-8A09BCDCA98D}" type="pres">
      <dgm:prSet presAssocID="{00917AC8-FD29-4594-9BD2-2E95BF96BC95}" presName="sibTrans" presStyleCnt="0"/>
      <dgm:spPr/>
    </dgm:pt>
    <dgm:pt modelId="{72FE82B2-8055-49AA-A771-767F718131EB}" type="pres">
      <dgm:prSet presAssocID="{D32206C4-339B-4817-8288-C6F818756AF8}" presName="ParentComposite" presStyleCnt="0"/>
      <dgm:spPr/>
    </dgm:pt>
    <dgm:pt modelId="{3EC660D7-D254-462A-953A-15B4C57D236C}" type="pres">
      <dgm:prSet presAssocID="{D32206C4-339B-4817-8288-C6F818756AF8}" presName="Chord" presStyleLbl="bgShp" presStyleIdx="3" presStyleCnt="4"/>
      <dgm:spPr>
        <a:xfrm>
          <a:off x="4830588" y="172716"/>
          <a:ext cx="475245" cy="475245"/>
        </a:xfrm>
        <a:prstGeom prst="chord">
          <a:avLst>
            <a:gd name="adj1" fmla="val 4800000"/>
            <a:gd name="adj2" fmla="val 16800000"/>
          </a:avLst>
        </a:prstGeom>
        <a:solidFill>
          <a:srgbClr val="ED7D31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it-IT"/>
        </a:p>
      </dgm:t>
    </dgm:pt>
    <dgm:pt modelId="{49F6D30F-ED3E-40FB-A963-9F26ADDA2B7E}" type="pres">
      <dgm:prSet presAssocID="{D32206C4-339B-4817-8288-C6F818756AF8}" presName="Pie" presStyleLbl="alignNode1" presStyleIdx="3" presStyleCnt="4"/>
      <dgm:spPr>
        <a:xfrm>
          <a:off x="4878112" y="220241"/>
          <a:ext cx="380196" cy="380196"/>
        </a:xfrm>
        <a:prstGeom prst="pie">
          <a:avLst>
            <a:gd name="adj1" fmla="val 5400000"/>
            <a:gd name="adj2" fmla="val 16200000"/>
          </a:avLst>
        </a:prstGeom>
        <a:solidFill>
          <a:srgbClr val="4472C4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it-IT"/>
        </a:p>
      </dgm:t>
    </dgm:pt>
    <dgm:pt modelId="{8BD992D8-1CA2-43A3-AE1A-61BCAF4EF6BF}" type="pres">
      <dgm:prSet presAssocID="{D32206C4-339B-4817-8288-C6F818756AF8}" presName="Parent" presStyleLbl="revTx" presStyleIdx="6" presStyleCnt="8" custScaleY="67042" custLinFactNeighborX="8552" custLinFactNeighborY="-18953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E55E75E7-BB8D-422A-BFED-E463FDA7CA32}" type="pres">
      <dgm:prSet presAssocID="{49596F13-AF71-46C3-BB2C-6BE4FD8C8EC3}" presName="negSibTrans" presStyleCnt="0"/>
      <dgm:spPr/>
    </dgm:pt>
    <dgm:pt modelId="{06EF4947-3B84-492B-BE9E-47B2F2209B00}" type="pres">
      <dgm:prSet presAssocID="{D32206C4-339B-4817-8288-C6F818756AF8}" presName="composite" presStyleCnt="0"/>
      <dgm:spPr/>
    </dgm:pt>
    <dgm:pt modelId="{1A75B760-EAA0-460F-B68C-479EEF93B458}" type="pres">
      <dgm:prSet presAssocID="{D32206C4-339B-4817-8288-C6F818756AF8}" presName="Child" presStyleLbl="revTx" presStyleIdx="7" presStyleCnt="8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</dgm:ptLst>
  <dgm:cxnLst>
    <dgm:cxn modelId="{74B905F4-A778-435B-B457-5A1138E9A818}" srcId="{9146BBF7-51C6-41A0-80EF-B8A9CE9BBA1F}" destId="{359F144D-7749-4D90-BA2B-F66396970AFF}" srcOrd="0" destOrd="0" parTransId="{9E5C640E-ADB2-425F-9939-C19FBC976907}" sibTransId="{A4CDB4DB-2C99-4947-9E11-FB0A822579D7}"/>
    <dgm:cxn modelId="{08EDA765-F5FB-409E-8A76-F3ACE70FB48B}" srcId="{BB8E10EC-5ABD-4112-B453-78ED9C5C82FF}" destId="{FC0E9081-2947-48D9-B7D5-FA2AE3E13F53}" srcOrd="0" destOrd="0" parTransId="{D6070E93-DC4F-49AD-8836-182DBAB828A1}" sibTransId="{42651CDE-4491-4FF3-A1BF-B19DF39E2408}"/>
    <dgm:cxn modelId="{26FCBF7D-03CE-4A61-BD09-86477F0A1E6A}" type="presOf" srcId="{BB8E10EC-5ABD-4112-B453-78ED9C5C82FF}" destId="{75513C11-939D-40B0-9A46-4FF795258EB0}" srcOrd="0" destOrd="0" presId="urn:microsoft.com/office/officeart/2009/3/layout/PieProcess"/>
    <dgm:cxn modelId="{01FCBBAF-43B5-4FD0-BB09-F5BA2FD4848F}" srcId="{D32206C4-339B-4817-8288-C6F818756AF8}" destId="{5DA0E15C-516A-4642-9102-C8B309F689FC}" srcOrd="0" destOrd="0" parTransId="{82650662-5916-4075-9D74-FC730AA928F4}" sibTransId="{49596F13-AF71-46C3-BB2C-6BE4FD8C8EC3}"/>
    <dgm:cxn modelId="{CB4B1140-B6D2-40B3-B87F-30B22EBB51BC}" srcId="{C0184D0F-1511-4DF8-BDEE-55AD071292A0}" destId="{211AC0C0-9BA6-45C4-BCF6-ED5E13306E25}" srcOrd="1" destOrd="0" parTransId="{2306BDAA-DD29-4ACC-AA91-B49CAE001CB1}" sibTransId="{71FD9D07-33CD-462F-AFD7-C73C48E60CB7}"/>
    <dgm:cxn modelId="{4DED3017-FCCA-4AD4-81A2-AA4C86580C26}" type="presOf" srcId="{D32206C4-339B-4817-8288-C6F818756AF8}" destId="{8BD992D8-1CA2-43A3-AE1A-61BCAF4EF6BF}" srcOrd="0" destOrd="0" presId="urn:microsoft.com/office/officeart/2009/3/layout/PieProcess"/>
    <dgm:cxn modelId="{587F01B1-D509-4824-9D6C-B864BCB5DBB5}" type="presOf" srcId="{359F144D-7749-4D90-BA2B-F66396970AFF}" destId="{5271AFBB-4E28-4951-AAB1-21F59CE54464}" srcOrd="0" destOrd="0" presId="urn:microsoft.com/office/officeart/2009/3/layout/PieProcess"/>
    <dgm:cxn modelId="{629B9EDF-CD77-4409-85C1-B04A197BF4ED}" type="presOf" srcId="{5DA0E15C-516A-4642-9102-C8B309F689FC}" destId="{1A75B760-EAA0-460F-B68C-479EEF93B458}" srcOrd="0" destOrd="0" presId="urn:microsoft.com/office/officeart/2009/3/layout/PieProcess"/>
    <dgm:cxn modelId="{9C1F0698-7799-4D27-9EA8-3B7477CC7C5E}" srcId="{C0184D0F-1511-4DF8-BDEE-55AD071292A0}" destId="{BB8E10EC-5ABD-4112-B453-78ED9C5C82FF}" srcOrd="2" destOrd="0" parTransId="{4C09B9DF-34BC-4ECD-8E24-FC83D9F7B3D9}" sibTransId="{00917AC8-FD29-4594-9BD2-2E95BF96BC95}"/>
    <dgm:cxn modelId="{33D20F89-D286-4D9C-813B-0D75405836EE}" type="presOf" srcId="{FC0E9081-2947-48D9-B7D5-FA2AE3E13F53}" destId="{09EF61CC-22E8-4190-8FAE-C8EFE0F4EC87}" srcOrd="0" destOrd="0" presId="urn:microsoft.com/office/officeart/2009/3/layout/PieProcess"/>
    <dgm:cxn modelId="{964E3222-4D24-443F-9381-5B1F573C1640}" type="presOf" srcId="{C0184D0F-1511-4DF8-BDEE-55AD071292A0}" destId="{3A0A928F-57C0-45F6-BF5B-F7DA038916B4}" srcOrd="0" destOrd="0" presId="urn:microsoft.com/office/officeart/2009/3/layout/PieProcess"/>
    <dgm:cxn modelId="{12EC700B-FE89-4C58-94A6-BDA1D8092693}" type="presOf" srcId="{211AC0C0-9BA6-45C4-BCF6-ED5E13306E25}" destId="{B24CCE2C-F7A4-45D2-BB2A-F33E9AA06A83}" srcOrd="0" destOrd="0" presId="urn:microsoft.com/office/officeart/2009/3/layout/PieProcess"/>
    <dgm:cxn modelId="{468F0E46-2228-41FC-8B8D-DE346D1073A5}" type="presOf" srcId="{9146BBF7-51C6-41A0-80EF-B8A9CE9BBA1F}" destId="{4B30D5BA-BA36-4FBD-978C-67CA1C8F6B6B}" srcOrd="0" destOrd="0" presId="urn:microsoft.com/office/officeart/2009/3/layout/PieProcess"/>
    <dgm:cxn modelId="{397D2C5F-B4A4-4FC0-8D27-E72687EBB270}" srcId="{C0184D0F-1511-4DF8-BDEE-55AD071292A0}" destId="{9146BBF7-51C6-41A0-80EF-B8A9CE9BBA1F}" srcOrd="0" destOrd="0" parTransId="{147A370C-09B8-4426-AB15-51369522ECE2}" sibTransId="{14239B94-E34B-4378-A905-AD09593AD5BD}"/>
    <dgm:cxn modelId="{2D38AEEC-0EB4-45FC-9C5C-7A19FA0B3907}" srcId="{211AC0C0-9BA6-45C4-BCF6-ED5E13306E25}" destId="{84E23D1A-4750-488E-AE24-EABC3D0F5814}" srcOrd="0" destOrd="0" parTransId="{AABA57D9-6028-4A18-A3E6-6D5EDC8A36C9}" sibTransId="{CC5B7C5D-3273-4CB9-A0D4-64F2E9351776}"/>
    <dgm:cxn modelId="{CC3CF678-3FDA-4DF8-AA4D-C5DA6D6CBB2D}" srcId="{C0184D0F-1511-4DF8-BDEE-55AD071292A0}" destId="{D32206C4-339B-4817-8288-C6F818756AF8}" srcOrd="3" destOrd="0" parTransId="{06AACD7E-5FEF-44FC-9683-74F8646D8DD5}" sibTransId="{FD30DA6F-E985-4860-AB1D-277CCB278DE8}"/>
    <dgm:cxn modelId="{AF8E792E-9659-4CA5-BC68-F38F8E78B1FD}" type="presOf" srcId="{84E23D1A-4750-488E-AE24-EABC3D0F5814}" destId="{3771726D-75D0-425F-B64A-2960F5463256}" srcOrd="0" destOrd="0" presId="urn:microsoft.com/office/officeart/2009/3/layout/PieProcess"/>
    <dgm:cxn modelId="{DA361CE5-848B-482C-AB24-11E75A422D46}" type="presParOf" srcId="{3A0A928F-57C0-45F6-BF5B-F7DA038916B4}" destId="{A255D346-D0FD-46DD-AE3A-E8B3F0B4BE32}" srcOrd="0" destOrd="0" presId="urn:microsoft.com/office/officeart/2009/3/layout/PieProcess"/>
    <dgm:cxn modelId="{0BF891A3-ADFE-4B20-91C7-DCD22A651830}" type="presParOf" srcId="{A255D346-D0FD-46DD-AE3A-E8B3F0B4BE32}" destId="{DE499A69-1197-4181-9769-4F79C46989E9}" srcOrd="0" destOrd="0" presId="urn:microsoft.com/office/officeart/2009/3/layout/PieProcess"/>
    <dgm:cxn modelId="{F38DF93F-8A09-4749-903A-88842D0489B8}" type="presParOf" srcId="{A255D346-D0FD-46DD-AE3A-E8B3F0B4BE32}" destId="{2A13EB95-85B7-4681-94BA-A453057CB150}" srcOrd="1" destOrd="0" presId="urn:microsoft.com/office/officeart/2009/3/layout/PieProcess"/>
    <dgm:cxn modelId="{4945CE1C-6491-4CDA-9A2A-454F4C5DA3F1}" type="presParOf" srcId="{A255D346-D0FD-46DD-AE3A-E8B3F0B4BE32}" destId="{4B30D5BA-BA36-4FBD-978C-67CA1C8F6B6B}" srcOrd="2" destOrd="0" presId="urn:microsoft.com/office/officeart/2009/3/layout/PieProcess"/>
    <dgm:cxn modelId="{C8746A9B-9538-4918-A821-5B9BB7A52627}" type="presParOf" srcId="{3A0A928F-57C0-45F6-BF5B-F7DA038916B4}" destId="{0F0E5C79-5345-4D81-9205-1FD9C1D205FD}" srcOrd="1" destOrd="0" presId="urn:microsoft.com/office/officeart/2009/3/layout/PieProcess"/>
    <dgm:cxn modelId="{584E288B-5D34-444F-AF06-537BDBD9D310}" type="presParOf" srcId="{3A0A928F-57C0-45F6-BF5B-F7DA038916B4}" destId="{46DA42F4-E00B-47A6-8E15-1AD458430584}" srcOrd="2" destOrd="0" presId="urn:microsoft.com/office/officeart/2009/3/layout/PieProcess"/>
    <dgm:cxn modelId="{661AF392-C429-495B-BF73-5DDB814E70BB}" type="presParOf" srcId="{46DA42F4-E00B-47A6-8E15-1AD458430584}" destId="{5271AFBB-4E28-4951-AAB1-21F59CE54464}" srcOrd="0" destOrd="0" presId="urn:microsoft.com/office/officeart/2009/3/layout/PieProcess"/>
    <dgm:cxn modelId="{C2F8764F-D5C1-4D32-85B9-1824D55B32FF}" type="presParOf" srcId="{3A0A928F-57C0-45F6-BF5B-F7DA038916B4}" destId="{2A4526A5-DB90-4883-8507-8E6343860CA3}" srcOrd="3" destOrd="0" presId="urn:microsoft.com/office/officeart/2009/3/layout/PieProcess"/>
    <dgm:cxn modelId="{08FEA208-49DD-40FE-98E8-FC6201226244}" type="presParOf" srcId="{3A0A928F-57C0-45F6-BF5B-F7DA038916B4}" destId="{7C6D3277-8D3F-43E2-92C2-82B0D2CD33A9}" srcOrd="4" destOrd="0" presId="urn:microsoft.com/office/officeart/2009/3/layout/PieProcess"/>
    <dgm:cxn modelId="{A6B781B1-A18A-4347-A21E-8080B4834A14}" type="presParOf" srcId="{7C6D3277-8D3F-43E2-92C2-82B0D2CD33A9}" destId="{91A4B8A2-069E-4F6E-93AD-B0D7A45FF29E}" srcOrd="0" destOrd="0" presId="urn:microsoft.com/office/officeart/2009/3/layout/PieProcess"/>
    <dgm:cxn modelId="{D1E8888F-6366-4684-84B1-EB8C2556AD92}" type="presParOf" srcId="{7C6D3277-8D3F-43E2-92C2-82B0D2CD33A9}" destId="{8F8B08A3-643A-4E1B-9F95-C7AB2426C33F}" srcOrd="1" destOrd="0" presId="urn:microsoft.com/office/officeart/2009/3/layout/PieProcess"/>
    <dgm:cxn modelId="{C9C9E6EA-489A-4B61-812C-59CB6CC342CE}" type="presParOf" srcId="{7C6D3277-8D3F-43E2-92C2-82B0D2CD33A9}" destId="{B24CCE2C-F7A4-45D2-BB2A-F33E9AA06A83}" srcOrd="2" destOrd="0" presId="urn:microsoft.com/office/officeart/2009/3/layout/PieProcess"/>
    <dgm:cxn modelId="{7BDD72E1-F953-4B48-8EDB-F405CA1B68C1}" type="presParOf" srcId="{3A0A928F-57C0-45F6-BF5B-F7DA038916B4}" destId="{8D9F31B4-F3C6-4999-8A28-2BAC08EBA9A3}" srcOrd="5" destOrd="0" presId="urn:microsoft.com/office/officeart/2009/3/layout/PieProcess"/>
    <dgm:cxn modelId="{4F181216-4204-4330-9048-8521E33EEB3D}" type="presParOf" srcId="{3A0A928F-57C0-45F6-BF5B-F7DA038916B4}" destId="{86488509-9E46-4918-B5C7-D2F386ACCEA7}" srcOrd="6" destOrd="0" presId="urn:microsoft.com/office/officeart/2009/3/layout/PieProcess"/>
    <dgm:cxn modelId="{E3246F86-7777-493B-AA40-DD563A5D31EE}" type="presParOf" srcId="{86488509-9E46-4918-B5C7-D2F386ACCEA7}" destId="{3771726D-75D0-425F-B64A-2960F5463256}" srcOrd="0" destOrd="0" presId="urn:microsoft.com/office/officeart/2009/3/layout/PieProcess"/>
    <dgm:cxn modelId="{AFA506B3-FE99-4D38-8074-A8ADF7A9BBC2}" type="presParOf" srcId="{3A0A928F-57C0-45F6-BF5B-F7DA038916B4}" destId="{F775488A-B399-45C2-A540-C8DDAFFBA718}" srcOrd="7" destOrd="0" presId="urn:microsoft.com/office/officeart/2009/3/layout/PieProcess"/>
    <dgm:cxn modelId="{7FCB39D1-5247-4C33-BDEE-C5B5F6EFAFB1}" type="presParOf" srcId="{3A0A928F-57C0-45F6-BF5B-F7DA038916B4}" destId="{2FBE992B-4CE4-4465-839C-083BE2AF2520}" srcOrd="8" destOrd="0" presId="urn:microsoft.com/office/officeart/2009/3/layout/PieProcess"/>
    <dgm:cxn modelId="{F83641CC-3AB8-4BCC-8D90-6F68280A5D52}" type="presParOf" srcId="{2FBE992B-4CE4-4465-839C-083BE2AF2520}" destId="{91CFE746-A47D-4A6B-B037-6514AFE4EF2C}" srcOrd="0" destOrd="0" presId="urn:microsoft.com/office/officeart/2009/3/layout/PieProcess"/>
    <dgm:cxn modelId="{72AC59C3-65D8-40AB-88D9-11F72BD62563}" type="presParOf" srcId="{2FBE992B-4CE4-4465-839C-083BE2AF2520}" destId="{DEE82A2C-B3C9-4BF6-AE36-98CC7609ADCD}" srcOrd="1" destOrd="0" presId="urn:microsoft.com/office/officeart/2009/3/layout/PieProcess"/>
    <dgm:cxn modelId="{010ABF84-5202-4DBF-B9BC-754985A284B7}" type="presParOf" srcId="{2FBE992B-4CE4-4465-839C-083BE2AF2520}" destId="{75513C11-939D-40B0-9A46-4FF795258EB0}" srcOrd="2" destOrd="0" presId="urn:microsoft.com/office/officeart/2009/3/layout/PieProcess"/>
    <dgm:cxn modelId="{8BB80CC3-2633-49A9-B145-704F8314026C}" type="presParOf" srcId="{3A0A928F-57C0-45F6-BF5B-F7DA038916B4}" destId="{0C2ECF3A-4834-4D8A-98C3-D4B526F6053D}" srcOrd="9" destOrd="0" presId="urn:microsoft.com/office/officeart/2009/3/layout/PieProcess"/>
    <dgm:cxn modelId="{40B0ABEE-79F0-4B9B-BD19-25954A69D5D9}" type="presParOf" srcId="{3A0A928F-57C0-45F6-BF5B-F7DA038916B4}" destId="{247C00A3-350D-482A-9DDC-B71DEB8D4EA6}" srcOrd="10" destOrd="0" presId="urn:microsoft.com/office/officeart/2009/3/layout/PieProcess"/>
    <dgm:cxn modelId="{B81B8F32-E88A-473D-80AC-AD731786CD7A}" type="presParOf" srcId="{247C00A3-350D-482A-9DDC-B71DEB8D4EA6}" destId="{09EF61CC-22E8-4190-8FAE-C8EFE0F4EC87}" srcOrd="0" destOrd="0" presId="urn:microsoft.com/office/officeart/2009/3/layout/PieProcess"/>
    <dgm:cxn modelId="{93C654FE-3ED3-43BC-B22B-2AD0706E3767}" type="presParOf" srcId="{3A0A928F-57C0-45F6-BF5B-F7DA038916B4}" destId="{80F912B9-43A0-4A03-AFE9-8A09BCDCA98D}" srcOrd="11" destOrd="0" presId="urn:microsoft.com/office/officeart/2009/3/layout/PieProcess"/>
    <dgm:cxn modelId="{23FD7236-BC06-4F4B-9A86-9DBDA1B293DA}" type="presParOf" srcId="{3A0A928F-57C0-45F6-BF5B-F7DA038916B4}" destId="{72FE82B2-8055-49AA-A771-767F718131EB}" srcOrd="12" destOrd="0" presId="urn:microsoft.com/office/officeart/2009/3/layout/PieProcess"/>
    <dgm:cxn modelId="{E9C79274-EEFE-414B-B1E6-7B1C098CC500}" type="presParOf" srcId="{72FE82B2-8055-49AA-A771-767F718131EB}" destId="{3EC660D7-D254-462A-953A-15B4C57D236C}" srcOrd="0" destOrd="0" presId="urn:microsoft.com/office/officeart/2009/3/layout/PieProcess"/>
    <dgm:cxn modelId="{6C68844C-6513-4207-868D-5C36FA6705A0}" type="presParOf" srcId="{72FE82B2-8055-49AA-A771-767F718131EB}" destId="{49F6D30F-ED3E-40FB-A963-9F26ADDA2B7E}" srcOrd="1" destOrd="0" presId="urn:microsoft.com/office/officeart/2009/3/layout/PieProcess"/>
    <dgm:cxn modelId="{D8630F59-393F-414A-AE71-D68C41880892}" type="presParOf" srcId="{72FE82B2-8055-49AA-A771-767F718131EB}" destId="{8BD992D8-1CA2-43A3-AE1A-61BCAF4EF6BF}" srcOrd="2" destOrd="0" presId="urn:microsoft.com/office/officeart/2009/3/layout/PieProcess"/>
    <dgm:cxn modelId="{A7A8B171-8591-499D-9397-9A5D34009879}" type="presParOf" srcId="{3A0A928F-57C0-45F6-BF5B-F7DA038916B4}" destId="{E55E75E7-BB8D-422A-BFED-E463FDA7CA32}" srcOrd="13" destOrd="0" presId="urn:microsoft.com/office/officeart/2009/3/layout/PieProcess"/>
    <dgm:cxn modelId="{221E1066-D1FA-449F-A42A-A574846259DF}" type="presParOf" srcId="{3A0A928F-57C0-45F6-BF5B-F7DA038916B4}" destId="{06EF4947-3B84-492B-BE9E-47B2F2209B00}" srcOrd="14" destOrd="0" presId="urn:microsoft.com/office/officeart/2009/3/layout/PieProcess"/>
    <dgm:cxn modelId="{B7AEF2AD-CCB9-4053-99FE-8E5D6D6A893F}" type="presParOf" srcId="{06EF4947-3B84-492B-BE9E-47B2F2209B00}" destId="{1A75B760-EAA0-460F-B68C-479EEF93B458}" srcOrd="0" destOrd="0" presId="urn:microsoft.com/office/officeart/2009/3/layout/PieProcess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48835A9-F6C6-449A-8895-DC3588C61AA5}" type="doc">
      <dgm:prSet loTypeId="urn:microsoft.com/office/officeart/2009/3/layout/StepUpProcess" loCatId="process" qsTypeId="urn:microsoft.com/office/officeart/2005/8/quickstyle/3d5" qsCatId="3D" csTypeId="urn:microsoft.com/office/officeart/2005/8/colors/colorful5" csCatId="colorful" phldr="1"/>
      <dgm:spPr>
        <a:scene3d>
          <a:camera prst="isometricOffAxis1Right" zoom="95000"/>
          <a:lightRig rig="flat" dir="t"/>
        </a:scene3d>
      </dgm:spPr>
    </dgm:pt>
    <dgm:pt modelId="{25DD577C-E840-41BF-827C-435757901B4A}">
      <dgm:prSet phldrT="[Testo]" custT="1"/>
      <dgm:spPr>
        <a:xfrm>
          <a:off x="1551289" y="435134"/>
          <a:ext cx="1051564" cy="921758"/>
        </a:xfrm>
        <a:noFill/>
        <a:ln>
          <a:noFill/>
        </a:ln>
        <a:effectLst/>
        <a:scene3d>
          <a:camera prst="isometricOffAxis1Right" zoom="95000"/>
          <a:lightRig rig="flat" dir="t"/>
        </a:scene3d>
      </dgm:spPr>
      <dgm:t>
        <a:bodyPr/>
        <a:lstStyle/>
        <a:p>
          <a:r>
            <a:rPr lang="en-US" altLang="it-IT" sz="1200" b="0" cap="none" spc="0" dirty="0">
              <a:ln w="0"/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effectLst/>
              <a:latin typeface="Calibri" panose="020F0502020204030204"/>
              <a:ea typeface="+mn-ea"/>
              <a:cs typeface="+mn-cs"/>
            </a:rPr>
            <a:t>riflettere e descrivere come raggiungerai questi obiettivi</a:t>
          </a:r>
          <a:endParaRPr lang="it-IT" sz="1200" b="0" cap="none" spc="0" dirty="0">
            <a:ln w="0"/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effectLst/>
            <a:latin typeface="Calibri" panose="020F0502020204030204"/>
            <a:ea typeface="+mn-ea"/>
            <a:cs typeface="+mn-cs"/>
          </a:endParaRPr>
        </a:p>
      </dgm:t>
    </dgm:pt>
    <dgm:pt modelId="{409F40C3-7892-4EA2-BF69-A94DD2891160}" type="parTrans" cxnId="{548513EA-BB71-4943-995E-3D6D6EFE2DE7}">
      <dgm:prSet/>
      <dgm:spPr/>
      <dgm:t>
        <a:bodyPr/>
        <a:lstStyle/>
        <a:p>
          <a:endParaRPr lang="it-IT" sz="1200" b="0" cap="none" spc="0">
            <a:ln w="0"/>
            <a:solidFill>
              <a:srgbClr val="F91B40"/>
            </a:solidFill>
            <a:effectLst/>
          </a:endParaRPr>
        </a:p>
      </dgm:t>
    </dgm:pt>
    <dgm:pt modelId="{BCA70971-E8E9-4544-A04E-557B22D9AFCB}" type="sibTrans" cxnId="{548513EA-BB71-4943-995E-3D6D6EFE2DE7}">
      <dgm:prSet/>
      <dgm:spPr/>
      <dgm:t>
        <a:bodyPr/>
        <a:lstStyle/>
        <a:p>
          <a:endParaRPr lang="it-IT" sz="1200" b="0" cap="none" spc="0">
            <a:ln w="0"/>
            <a:solidFill>
              <a:srgbClr val="F91B40"/>
            </a:solidFill>
            <a:effectLst/>
          </a:endParaRPr>
        </a:p>
      </dgm:t>
    </dgm:pt>
    <dgm:pt modelId="{9877F177-F108-4626-8FDB-BFE6CC63DCE6}">
      <dgm:prSet phldrT="[Testo]" custT="1"/>
      <dgm:spPr>
        <a:xfrm>
          <a:off x="2838610" y="116585"/>
          <a:ext cx="1051564" cy="921758"/>
        </a:xfrm>
        <a:noFill/>
        <a:ln>
          <a:noFill/>
        </a:ln>
        <a:effectLst/>
        <a:scene3d>
          <a:camera prst="isometricOffAxis1Right" zoom="95000"/>
          <a:lightRig rig="flat" dir="t"/>
        </a:scene3d>
      </dgm:spPr>
      <dgm:t>
        <a:bodyPr/>
        <a:lstStyle/>
        <a:p>
          <a:r>
            <a:rPr lang="en-US" altLang="it-IT" sz="1200" b="0" cap="none" spc="0" dirty="0">
              <a:ln w="0"/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effectLst/>
              <a:latin typeface="Calibri" panose="020F0502020204030204"/>
              <a:ea typeface="+mn-ea"/>
              <a:cs typeface="+mn-cs"/>
            </a:rPr>
            <a:t>scoprire se il progetto vale l'investimento di tempo, sforzi ed energia</a:t>
          </a:r>
          <a:endParaRPr lang="it-IT" sz="1200" b="0" cap="none" spc="0" dirty="0">
            <a:ln w="0"/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effectLst/>
            <a:latin typeface="Calibri" panose="020F0502020204030204"/>
            <a:ea typeface="+mn-ea"/>
            <a:cs typeface="+mn-cs"/>
          </a:endParaRPr>
        </a:p>
      </dgm:t>
    </dgm:pt>
    <dgm:pt modelId="{8E0DC0F5-95D2-4496-BB63-5471DD2F4A32}" type="parTrans" cxnId="{B54BB3C7-36FF-4F02-BC87-F7411723F49B}">
      <dgm:prSet/>
      <dgm:spPr/>
      <dgm:t>
        <a:bodyPr/>
        <a:lstStyle/>
        <a:p>
          <a:endParaRPr lang="it-IT" sz="1200" b="0" cap="none" spc="0">
            <a:ln w="0"/>
            <a:solidFill>
              <a:srgbClr val="F91B40"/>
            </a:solidFill>
            <a:effectLst/>
          </a:endParaRPr>
        </a:p>
      </dgm:t>
    </dgm:pt>
    <dgm:pt modelId="{E93E0EA2-82C1-47BB-BC2A-382245A3DCC1}" type="sibTrans" cxnId="{B54BB3C7-36FF-4F02-BC87-F7411723F49B}">
      <dgm:prSet/>
      <dgm:spPr/>
      <dgm:t>
        <a:bodyPr/>
        <a:lstStyle/>
        <a:p>
          <a:endParaRPr lang="it-IT" sz="1200" b="0" cap="none" spc="0">
            <a:ln w="0"/>
            <a:solidFill>
              <a:srgbClr val="F91B40"/>
            </a:solidFill>
            <a:effectLst/>
          </a:endParaRPr>
        </a:p>
      </dgm:t>
    </dgm:pt>
    <dgm:pt modelId="{E1F3EEEF-C613-4FAB-A3A5-BF346E9ADAD7}">
      <dgm:prSet phldrT="[Testo]" custT="1"/>
      <dgm:spPr>
        <a:xfrm>
          <a:off x="263969" y="753682"/>
          <a:ext cx="1051564" cy="921758"/>
        </a:xfrm>
        <a:noFill/>
        <a:ln>
          <a:noFill/>
        </a:ln>
        <a:effectLst/>
        <a:scene3d>
          <a:camera prst="isometricOffAxis1Right" zoom="95000"/>
          <a:lightRig rig="flat" dir="t"/>
        </a:scene3d>
      </dgm:spPr>
      <dgm:t>
        <a:bodyPr/>
        <a:lstStyle/>
        <a:p>
          <a:r>
            <a:rPr lang="en-US" altLang="it-IT" sz="1200" b="0" cap="none" spc="0" dirty="0">
              <a:ln w="0"/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effectLst/>
              <a:latin typeface="Calibri" panose="020F0502020204030204"/>
              <a:ea typeface="+mn-ea"/>
              <a:cs typeface="+mn-cs"/>
            </a:rPr>
            <a:t>definire i traguardi e gli obiettivi del tuo progetto</a:t>
          </a:r>
          <a:endParaRPr lang="it-IT" sz="1200" b="0" cap="none" spc="0" dirty="0">
            <a:ln w="0"/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effectLst/>
            <a:latin typeface="Calibri" panose="020F0502020204030204"/>
            <a:ea typeface="+mn-ea"/>
            <a:cs typeface="+mn-cs"/>
          </a:endParaRPr>
        </a:p>
      </dgm:t>
    </dgm:pt>
    <dgm:pt modelId="{A9FC3975-0B6F-4C0C-AB7C-E4EC6A55CDF2}" type="sibTrans" cxnId="{BA3D28E7-F86F-45F5-AF4E-8DA69A0E4A67}">
      <dgm:prSet/>
      <dgm:spPr/>
      <dgm:t>
        <a:bodyPr/>
        <a:lstStyle/>
        <a:p>
          <a:endParaRPr lang="it-IT" sz="1200" b="0" cap="none" spc="0">
            <a:ln w="0"/>
            <a:solidFill>
              <a:srgbClr val="F91B40"/>
            </a:solidFill>
            <a:effectLst/>
          </a:endParaRPr>
        </a:p>
      </dgm:t>
    </dgm:pt>
    <dgm:pt modelId="{50A8AEAA-4F0E-403A-8011-56AEACFA4CC0}" type="parTrans" cxnId="{BA3D28E7-F86F-45F5-AF4E-8DA69A0E4A67}">
      <dgm:prSet/>
      <dgm:spPr/>
      <dgm:t>
        <a:bodyPr/>
        <a:lstStyle/>
        <a:p>
          <a:endParaRPr lang="it-IT" sz="1200" b="0" cap="none" spc="0">
            <a:ln w="0"/>
            <a:solidFill>
              <a:srgbClr val="F91B40"/>
            </a:solidFill>
            <a:effectLst/>
          </a:endParaRPr>
        </a:p>
      </dgm:t>
    </dgm:pt>
    <dgm:pt modelId="{92CE01C1-BE6B-4757-8B74-F45C9F74F0F1}" type="pres">
      <dgm:prSet presAssocID="{A48835A9-F6C6-449A-8895-DC3588C61AA5}" presName="rootnode" presStyleCnt="0">
        <dgm:presLayoutVars>
          <dgm:chMax/>
          <dgm:chPref/>
          <dgm:dir/>
          <dgm:animLvl val="lvl"/>
        </dgm:presLayoutVars>
      </dgm:prSet>
      <dgm:spPr/>
    </dgm:pt>
    <dgm:pt modelId="{16BB8D30-1C28-488C-A0E8-C1F235316939}" type="pres">
      <dgm:prSet presAssocID="{E1F3EEEF-C613-4FAB-A3A5-BF346E9ADAD7}" presName="composite" presStyleCnt="0"/>
      <dgm:spPr/>
    </dgm:pt>
    <dgm:pt modelId="{91136B90-43EF-4592-B685-C9A5F9510B9B}" type="pres">
      <dgm:prSet presAssocID="{E1F3EEEF-C613-4FAB-A3A5-BF346E9ADAD7}" presName="LShape" presStyleLbl="alignNode1" presStyleIdx="0" presStyleCnt="5"/>
      <dgm:spPr>
        <a:xfrm rot="5400000">
          <a:off x="380815" y="405666"/>
          <a:ext cx="699993" cy="1164774"/>
        </a:xfrm>
        <a:prstGeom prst="corner">
          <a:avLst>
            <a:gd name="adj1" fmla="val 16120"/>
            <a:gd name="adj2" fmla="val 16110"/>
          </a:avLst>
        </a:prstGeom>
        <a:solidFill>
          <a:srgbClr val="FFFF00"/>
        </a:solidFill>
        <a:ln w="6350" cap="flat" cmpd="sng" algn="ctr">
          <a:solidFill>
            <a:srgbClr val="FFFF00"/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gm:spPr>
    </dgm:pt>
    <dgm:pt modelId="{68E21A93-AF2E-427D-BE2F-212A57073899}" type="pres">
      <dgm:prSet presAssocID="{E1F3EEEF-C613-4FAB-A3A5-BF346E9ADAD7}" presName="ParentText" presStyleLbl="revTx" presStyleIdx="0" presStyleCnt="3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D26710CA-48C2-41FB-A2C8-B5225A119EAE}" type="pres">
      <dgm:prSet presAssocID="{E1F3EEEF-C613-4FAB-A3A5-BF346E9ADAD7}" presName="Triangle" presStyleLbl="alignNode1" presStyleIdx="1" presStyleCnt="5"/>
      <dgm:spPr>
        <a:xfrm>
          <a:off x="1117125" y="319914"/>
          <a:ext cx="198408" cy="198408"/>
        </a:xfrm>
        <a:prstGeom prst="triangle">
          <a:avLst>
            <a:gd name="adj" fmla="val 100000"/>
          </a:avLst>
        </a:prstGeom>
        <a:solidFill>
          <a:srgbClr val="4472C4">
            <a:hueOff val="-1838336"/>
            <a:satOff val="-2557"/>
            <a:lumOff val="-981"/>
            <a:alphaOff val="0"/>
          </a:srgbClr>
        </a:solidFill>
        <a:ln w="6350" cap="flat" cmpd="sng" algn="ctr">
          <a:solidFill>
            <a:srgbClr val="4472C4">
              <a:hueOff val="-1838336"/>
              <a:satOff val="-2557"/>
              <a:lumOff val="-981"/>
              <a:alphaOff val="0"/>
            </a:srgbClr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gm:spPr>
    </dgm:pt>
    <dgm:pt modelId="{8BDFB4C8-B065-44D2-96F6-4BE3E605B18D}" type="pres">
      <dgm:prSet presAssocID="{A9FC3975-0B6F-4C0C-AB7C-E4EC6A55CDF2}" presName="sibTrans" presStyleCnt="0"/>
      <dgm:spPr/>
    </dgm:pt>
    <dgm:pt modelId="{EE245CA8-A3A7-49FC-A94A-6B31C38E5DC7}" type="pres">
      <dgm:prSet presAssocID="{A9FC3975-0B6F-4C0C-AB7C-E4EC6A55CDF2}" presName="space" presStyleCnt="0"/>
      <dgm:spPr/>
    </dgm:pt>
    <dgm:pt modelId="{A9317E09-6897-4501-B639-5FE657865321}" type="pres">
      <dgm:prSet presAssocID="{25DD577C-E840-41BF-827C-435757901B4A}" presName="composite" presStyleCnt="0"/>
      <dgm:spPr/>
    </dgm:pt>
    <dgm:pt modelId="{F001B179-5E23-44F5-BA76-C3C178E36D69}" type="pres">
      <dgm:prSet presAssocID="{25DD577C-E840-41BF-827C-435757901B4A}" presName="LShape" presStyleLbl="alignNode1" presStyleIdx="2" presStyleCnt="5"/>
      <dgm:spPr>
        <a:xfrm rot="5400000">
          <a:off x="1668135" y="87117"/>
          <a:ext cx="699993" cy="1164774"/>
        </a:xfrm>
        <a:prstGeom prst="corner">
          <a:avLst>
            <a:gd name="adj1" fmla="val 16120"/>
            <a:gd name="adj2" fmla="val 16110"/>
          </a:avLst>
        </a:prstGeom>
        <a:solidFill>
          <a:srgbClr val="4472C4">
            <a:hueOff val="-3676672"/>
            <a:satOff val="-5114"/>
            <a:lumOff val="-1961"/>
            <a:alphaOff val="0"/>
          </a:srgbClr>
        </a:solidFill>
        <a:ln w="6350" cap="flat" cmpd="sng" algn="ctr">
          <a:solidFill>
            <a:srgbClr val="4472C4">
              <a:hueOff val="-3676672"/>
              <a:satOff val="-5114"/>
              <a:lumOff val="-1961"/>
              <a:alphaOff val="0"/>
            </a:srgbClr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gm:spPr>
      <dgm:t>
        <a:bodyPr/>
        <a:lstStyle/>
        <a:p>
          <a:endParaRPr lang="it-IT"/>
        </a:p>
      </dgm:t>
    </dgm:pt>
    <dgm:pt modelId="{46062A6F-B213-4CEA-9DD0-2721A8766329}" type="pres">
      <dgm:prSet presAssocID="{25DD577C-E840-41BF-827C-435757901B4A}" presName="ParentText" presStyleLbl="revTx" presStyleIdx="1" presStyleCnt="3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C64EF9B9-0A5D-4624-902E-F719C8A7412E}" type="pres">
      <dgm:prSet presAssocID="{25DD577C-E840-41BF-827C-435757901B4A}" presName="Triangle" presStyleLbl="alignNode1" presStyleIdx="3" presStyleCnt="5"/>
      <dgm:spPr>
        <a:xfrm>
          <a:off x="2404445" y="1365"/>
          <a:ext cx="198408" cy="198408"/>
        </a:xfrm>
        <a:prstGeom prst="triangle">
          <a:avLst>
            <a:gd name="adj" fmla="val 100000"/>
          </a:avLst>
        </a:prstGeom>
        <a:solidFill>
          <a:srgbClr val="4472C4">
            <a:hueOff val="-5515009"/>
            <a:satOff val="-7671"/>
            <a:lumOff val="-2942"/>
            <a:alphaOff val="0"/>
          </a:srgbClr>
        </a:solidFill>
        <a:ln w="6350" cap="flat" cmpd="sng" algn="ctr">
          <a:solidFill>
            <a:srgbClr val="4472C4">
              <a:hueOff val="-5515009"/>
              <a:satOff val="-7671"/>
              <a:lumOff val="-2942"/>
              <a:alphaOff val="0"/>
            </a:srgbClr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gm:spPr>
    </dgm:pt>
    <dgm:pt modelId="{FEE419B4-8B9D-4819-8D1A-66F2FD640293}" type="pres">
      <dgm:prSet presAssocID="{BCA70971-E8E9-4544-A04E-557B22D9AFCB}" presName="sibTrans" presStyleCnt="0"/>
      <dgm:spPr/>
    </dgm:pt>
    <dgm:pt modelId="{6D6D838D-FB87-4331-B936-FD0EC2ED8246}" type="pres">
      <dgm:prSet presAssocID="{BCA70971-E8E9-4544-A04E-557B22D9AFCB}" presName="space" presStyleCnt="0"/>
      <dgm:spPr/>
    </dgm:pt>
    <dgm:pt modelId="{C9907AC5-41D9-4F1A-A87E-88446CC77A4C}" type="pres">
      <dgm:prSet presAssocID="{9877F177-F108-4626-8FDB-BFE6CC63DCE6}" presName="composite" presStyleCnt="0"/>
      <dgm:spPr/>
    </dgm:pt>
    <dgm:pt modelId="{B0ABB07A-764A-4FC5-99B4-39F0DE5C8B86}" type="pres">
      <dgm:prSet presAssocID="{9877F177-F108-4626-8FDB-BFE6CC63DCE6}" presName="LShape" presStyleLbl="alignNode1" presStyleIdx="4" presStyleCnt="5"/>
      <dgm:spPr>
        <a:xfrm rot="5400000">
          <a:off x="2955456" y="-231431"/>
          <a:ext cx="699993" cy="1164774"/>
        </a:xfrm>
        <a:prstGeom prst="corner">
          <a:avLst>
            <a:gd name="adj1" fmla="val 16120"/>
            <a:gd name="adj2" fmla="val 16110"/>
          </a:avLst>
        </a:prstGeom>
        <a:solidFill>
          <a:srgbClr val="FF0000"/>
        </a:solidFill>
        <a:ln w="6350" cap="flat" cmpd="sng" algn="ctr">
          <a:solidFill>
            <a:srgbClr val="FF0000"/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gm:spPr>
    </dgm:pt>
    <dgm:pt modelId="{20B155A1-9A7B-4CD4-B47E-DF601C8724B0}" type="pres">
      <dgm:prSet presAssocID="{9877F177-F108-4626-8FDB-BFE6CC63DCE6}" presName="ParentText" presStyleLbl="revTx" presStyleIdx="2" presStyleCnt="3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</dgm:ptLst>
  <dgm:cxnLst>
    <dgm:cxn modelId="{8786C526-6A3A-437A-9E92-85DA02DF01FE}" type="presOf" srcId="{9877F177-F108-4626-8FDB-BFE6CC63DCE6}" destId="{20B155A1-9A7B-4CD4-B47E-DF601C8724B0}" srcOrd="0" destOrd="0" presId="urn:microsoft.com/office/officeart/2009/3/layout/StepUpProcess"/>
    <dgm:cxn modelId="{4B7C782F-7E37-4C69-9E36-5B46FF294B02}" type="presOf" srcId="{E1F3EEEF-C613-4FAB-A3A5-BF346E9ADAD7}" destId="{68E21A93-AF2E-427D-BE2F-212A57073899}" srcOrd="0" destOrd="0" presId="urn:microsoft.com/office/officeart/2009/3/layout/StepUpProcess"/>
    <dgm:cxn modelId="{548513EA-BB71-4943-995E-3D6D6EFE2DE7}" srcId="{A48835A9-F6C6-449A-8895-DC3588C61AA5}" destId="{25DD577C-E840-41BF-827C-435757901B4A}" srcOrd="1" destOrd="0" parTransId="{409F40C3-7892-4EA2-BF69-A94DD2891160}" sibTransId="{BCA70971-E8E9-4544-A04E-557B22D9AFCB}"/>
    <dgm:cxn modelId="{BA3D28E7-F86F-45F5-AF4E-8DA69A0E4A67}" srcId="{A48835A9-F6C6-449A-8895-DC3588C61AA5}" destId="{E1F3EEEF-C613-4FAB-A3A5-BF346E9ADAD7}" srcOrd="0" destOrd="0" parTransId="{50A8AEAA-4F0E-403A-8011-56AEACFA4CC0}" sibTransId="{A9FC3975-0B6F-4C0C-AB7C-E4EC6A55CDF2}"/>
    <dgm:cxn modelId="{B54BB3C7-36FF-4F02-BC87-F7411723F49B}" srcId="{A48835A9-F6C6-449A-8895-DC3588C61AA5}" destId="{9877F177-F108-4626-8FDB-BFE6CC63DCE6}" srcOrd="2" destOrd="0" parTransId="{8E0DC0F5-95D2-4496-BB63-5471DD2F4A32}" sibTransId="{E93E0EA2-82C1-47BB-BC2A-382245A3DCC1}"/>
    <dgm:cxn modelId="{2D5CB681-F85C-44DD-8570-DE0F4E2C5CEB}" type="presOf" srcId="{A48835A9-F6C6-449A-8895-DC3588C61AA5}" destId="{92CE01C1-BE6B-4757-8B74-F45C9F74F0F1}" srcOrd="0" destOrd="0" presId="urn:microsoft.com/office/officeart/2009/3/layout/StepUpProcess"/>
    <dgm:cxn modelId="{E91695DF-F452-4CDF-AB1D-36B492478C37}" type="presOf" srcId="{25DD577C-E840-41BF-827C-435757901B4A}" destId="{46062A6F-B213-4CEA-9DD0-2721A8766329}" srcOrd="0" destOrd="0" presId="urn:microsoft.com/office/officeart/2009/3/layout/StepUpProcess"/>
    <dgm:cxn modelId="{BEB3B9DC-92CD-4D09-BD8A-DF8A7AE6C49D}" type="presParOf" srcId="{92CE01C1-BE6B-4757-8B74-F45C9F74F0F1}" destId="{16BB8D30-1C28-488C-A0E8-C1F235316939}" srcOrd="0" destOrd="0" presId="urn:microsoft.com/office/officeart/2009/3/layout/StepUpProcess"/>
    <dgm:cxn modelId="{51FA3EE5-4890-4BDE-8B07-AD1FE49F0945}" type="presParOf" srcId="{16BB8D30-1C28-488C-A0E8-C1F235316939}" destId="{91136B90-43EF-4592-B685-C9A5F9510B9B}" srcOrd="0" destOrd="0" presId="urn:microsoft.com/office/officeart/2009/3/layout/StepUpProcess"/>
    <dgm:cxn modelId="{4103ED50-2597-4BA1-A6FA-F18EFD90672D}" type="presParOf" srcId="{16BB8D30-1C28-488C-A0E8-C1F235316939}" destId="{68E21A93-AF2E-427D-BE2F-212A57073899}" srcOrd="1" destOrd="0" presId="urn:microsoft.com/office/officeart/2009/3/layout/StepUpProcess"/>
    <dgm:cxn modelId="{7769CC5E-E763-4170-B669-13B8E7DD16B4}" type="presParOf" srcId="{16BB8D30-1C28-488C-A0E8-C1F235316939}" destId="{D26710CA-48C2-41FB-A2C8-B5225A119EAE}" srcOrd="2" destOrd="0" presId="urn:microsoft.com/office/officeart/2009/3/layout/StepUpProcess"/>
    <dgm:cxn modelId="{3C1D490C-FA34-40FC-BF8A-92714BDDD8B2}" type="presParOf" srcId="{92CE01C1-BE6B-4757-8B74-F45C9F74F0F1}" destId="{8BDFB4C8-B065-44D2-96F6-4BE3E605B18D}" srcOrd="1" destOrd="0" presId="urn:microsoft.com/office/officeart/2009/3/layout/StepUpProcess"/>
    <dgm:cxn modelId="{B4F539DB-29DD-4789-9273-EB7C8230CDFC}" type="presParOf" srcId="{8BDFB4C8-B065-44D2-96F6-4BE3E605B18D}" destId="{EE245CA8-A3A7-49FC-A94A-6B31C38E5DC7}" srcOrd="0" destOrd="0" presId="urn:microsoft.com/office/officeart/2009/3/layout/StepUpProcess"/>
    <dgm:cxn modelId="{A3331745-06C6-43DB-B9D3-84F660CF138F}" type="presParOf" srcId="{92CE01C1-BE6B-4757-8B74-F45C9F74F0F1}" destId="{A9317E09-6897-4501-B639-5FE657865321}" srcOrd="2" destOrd="0" presId="urn:microsoft.com/office/officeart/2009/3/layout/StepUpProcess"/>
    <dgm:cxn modelId="{D1EB0DCE-888F-4B3C-8FF6-A01A4216EA12}" type="presParOf" srcId="{A9317E09-6897-4501-B639-5FE657865321}" destId="{F001B179-5E23-44F5-BA76-C3C178E36D69}" srcOrd="0" destOrd="0" presId="urn:microsoft.com/office/officeart/2009/3/layout/StepUpProcess"/>
    <dgm:cxn modelId="{97336FF3-9769-4D6B-91D8-2700107B2D00}" type="presParOf" srcId="{A9317E09-6897-4501-B639-5FE657865321}" destId="{46062A6F-B213-4CEA-9DD0-2721A8766329}" srcOrd="1" destOrd="0" presId="urn:microsoft.com/office/officeart/2009/3/layout/StepUpProcess"/>
    <dgm:cxn modelId="{86AFFF2D-8115-408B-BB69-9B0B6F4E51EE}" type="presParOf" srcId="{A9317E09-6897-4501-B639-5FE657865321}" destId="{C64EF9B9-0A5D-4624-902E-F719C8A7412E}" srcOrd="2" destOrd="0" presId="urn:microsoft.com/office/officeart/2009/3/layout/StepUpProcess"/>
    <dgm:cxn modelId="{F3799890-0DF7-43AB-A385-E3823B089076}" type="presParOf" srcId="{92CE01C1-BE6B-4757-8B74-F45C9F74F0F1}" destId="{FEE419B4-8B9D-4819-8D1A-66F2FD640293}" srcOrd="3" destOrd="0" presId="urn:microsoft.com/office/officeart/2009/3/layout/StepUpProcess"/>
    <dgm:cxn modelId="{883D79D5-DEC4-4059-85F0-6542234BEF1B}" type="presParOf" srcId="{FEE419B4-8B9D-4819-8D1A-66F2FD640293}" destId="{6D6D838D-FB87-4331-B936-FD0EC2ED8246}" srcOrd="0" destOrd="0" presId="urn:microsoft.com/office/officeart/2009/3/layout/StepUpProcess"/>
    <dgm:cxn modelId="{4F10E8E8-64C8-438C-AA0C-4689231656E2}" type="presParOf" srcId="{92CE01C1-BE6B-4757-8B74-F45C9F74F0F1}" destId="{C9907AC5-41D9-4F1A-A87E-88446CC77A4C}" srcOrd="4" destOrd="0" presId="urn:microsoft.com/office/officeart/2009/3/layout/StepUpProcess"/>
    <dgm:cxn modelId="{50AA7FE1-9865-41E7-94C1-0A6008465D1E}" type="presParOf" srcId="{C9907AC5-41D9-4F1A-A87E-88446CC77A4C}" destId="{B0ABB07A-764A-4FC5-99B4-39F0DE5C8B86}" srcOrd="0" destOrd="0" presId="urn:microsoft.com/office/officeart/2009/3/layout/StepUpProcess"/>
    <dgm:cxn modelId="{B2D43948-204E-4768-AE59-5B942CBF8F3B}" type="presParOf" srcId="{C9907AC5-41D9-4F1A-A87E-88446CC77A4C}" destId="{20B155A1-9A7B-4CD4-B47E-DF601C8724B0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4A7EF59-063F-42BD-8F28-6D8DBED1887E}">
      <dsp:nvSpPr>
        <dsp:cNvPr id="0" name=""/>
        <dsp:cNvSpPr/>
      </dsp:nvSpPr>
      <dsp:spPr>
        <a:xfrm>
          <a:off x="852939" y="515"/>
          <a:ext cx="1696322" cy="1696322"/>
        </a:xfrm>
        <a:prstGeom prst="ellipse">
          <a:avLst/>
        </a:prstGeom>
        <a:gradFill rotWithShape="0">
          <a:gsLst>
            <a:gs pos="0">
              <a:srgbClr val="FFC000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FFC000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FFC000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93354" tIns="12700" rIns="93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cap="all" baseline="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Processi Emotivi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(fantasia emotiva nel gioco, piacere nelle sfide, coinvolgimento nelle attività e tolleranza </a:t>
          </a:r>
          <a:endParaRPr lang="it-IT" sz="1000" kern="1200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sp:txBody>
      <dsp:txXfrm>
        <a:off x="1101360" y="248936"/>
        <a:ext cx="1199480" cy="1199480"/>
      </dsp:txXfrm>
    </dsp:sp>
    <dsp:sp modelId="{C6933650-475C-4EFF-B594-9570482A7FBC}">
      <dsp:nvSpPr>
        <dsp:cNvPr id="0" name=""/>
        <dsp:cNvSpPr/>
      </dsp:nvSpPr>
      <dsp:spPr>
        <a:xfrm>
          <a:off x="2209998" y="515"/>
          <a:ext cx="1696322" cy="1696322"/>
        </a:xfrm>
        <a:prstGeom prst="ellipse">
          <a:avLst/>
        </a:prstGeom>
        <a:gradFill rotWithShape="0">
          <a:gsLst>
            <a:gs pos="0">
              <a:srgbClr val="FFC000">
                <a:hueOff val="5197846"/>
                <a:satOff val="-23984"/>
                <a:lumOff val="883"/>
                <a:alphaOff val="0"/>
                <a:satMod val="103000"/>
                <a:lumMod val="102000"/>
                <a:tint val="94000"/>
              </a:srgbClr>
            </a:gs>
            <a:gs pos="50000">
              <a:srgbClr val="FFC000">
                <a:hueOff val="5197846"/>
                <a:satOff val="-23984"/>
                <a:lumOff val="883"/>
                <a:alphaOff val="0"/>
                <a:satMod val="110000"/>
                <a:lumMod val="100000"/>
                <a:shade val="100000"/>
              </a:srgbClr>
            </a:gs>
            <a:gs pos="100000">
              <a:srgbClr val="FFC000">
                <a:hueOff val="5197846"/>
                <a:satOff val="-23984"/>
                <a:lumOff val="883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93354" tIns="12700" rIns="93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cap="all" baseline="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tratti della personalita'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(autostima, tollerare le ambiguità, curiosità e motivazione)</a:t>
          </a:r>
          <a:endParaRPr lang="it-IT" sz="1000" kern="1200">
            <a:solidFill>
              <a:sysClr val="windowText" lastClr="000000"/>
            </a:solidFill>
            <a:latin typeface="Calibri" panose="020F0502020204030204"/>
            <a:ea typeface="+mn-ea"/>
            <a:cs typeface="+mn-cs"/>
          </a:endParaRPr>
        </a:p>
      </dsp:txBody>
      <dsp:txXfrm>
        <a:off x="2458419" y="248936"/>
        <a:ext cx="1199480" cy="1199480"/>
      </dsp:txXfrm>
    </dsp:sp>
    <dsp:sp modelId="{0992076E-0559-470F-BC33-0B5F38B1FE21}">
      <dsp:nvSpPr>
        <dsp:cNvPr id="0" name=""/>
        <dsp:cNvSpPr/>
      </dsp:nvSpPr>
      <dsp:spPr>
        <a:xfrm>
          <a:off x="3567056" y="515"/>
          <a:ext cx="1696322" cy="1696322"/>
        </a:xfrm>
        <a:prstGeom prst="ellipse">
          <a:avLst/>
        </a:prstGeom>
        <a:gradFill rotWithShape="0">
          <a:gsLst>
            <a:gs pos="0">
              <a:srgbClr val="FFC000">
                <a:hueOff val="10395692"/>
                <a:satOff val="-47968"/>
                <a:lumOff val="1765"/>
                <a:alphaOff val="0"/>
                <a:satMod val="103000"/>
                <a:lumMod val="102000"/>
                <a:tint val="94000"/>
              </a:srgbClr>
            </a:gs>
            <a:gs pos="50000">
              <a:srgbClr val="FFC000">
                <a:hueOff val="10395692"/>
                <a:satOff val="-47968"/>
                <a:lumOff val="1765"/>
                <a:alphaOff val="0"/>
                <a:satMod val="110000"/>
                <a:lumMod val="100000"/>
                <a:shade val="100000"/>
              </a:srgbClr>
            </a:gs>
            <a:gs pos="100000">
              <a:srgbClr val="FFC000">
                <a:hueOff val="10395692"/>
                <a:satOff val="-47968"/>
                <a:lumOff val="1765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93354" tIns="12700" rIns="93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cap="all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Abilita' cognitive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cap="all" baseline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(</a:t>
          </a:r>
          <a:r>
            <a:rPr lang="en-US" sz="10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pensiero divergente, capacità di "trasformare" il pensiero, sensibilità ai problemi, ampiezza di conoscenza e giudizio)</a:t>
          </a:r>
          <a:endParaRPr lang="it-IT" sz="1000" kern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sp:txBody>
      <dsp:txXfrm>
        <a:off x="3815477" y="248936"/>
        <a:ext cx="1199480" cy="119948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942A33-C7E8-4B83-A5FB-01C9F90DC447}">
      <dsp:nvSpPr>
        <dsp:cNvPr id="0" name=""/>
        <dsp:cNvSpPr/>
      </dsp:nvSpPr>
      <dsp:spPr>
        <a:xfrm>
          <a:off x="0" y="0"/>
          <a:ext cx="1205507" cy="1924049"/>
        </a:xfrm>
        <a:prstGeom prst="roundRect">
          <a:avLst>
            <a:gd name="adj" fmla="val 10000"/>
          </a:avLst>
        </a:prstGeom>
        <a:solidFill>
          <a:srgbClr val="FFC000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3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risolvere problemi</a:t>
          </a:r>
        </a:p>
      </dsp:txBody>
      <dsp:txXfrm>
        <a:off x="0" y="769619"/>
        <a:ext cx="1205507" cy="769619"/>
      </dsp:txXfrm>
    </dsp:sp>
    <dsp:sp modelId="{403EEB2A-90D9-4C16-9CBA-5AA8FCB876A6}">
      <dsp:nvSpPr>
        <dsp:cNvPr id="0" name=""/>
        <dsp:cNvSpPr/>
      </dsp:nvSpPr>
      <dsp:spPr>
        <a:xfrm>
          <a:off x="282399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0000" r="-40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C5A7011-FE28-4A2F-B3B9-1AAAFC3D654F}">
      <dsp:nvSpPr>
        <dsp:cNvPr id="0" name=""/>
        <dsp:cNvSpPr/>
      </dsp:nvSpPr>
      <dsp:spPr>
        <a:xfrm>
          <a:off x="1241672" y="0"/>
          <a:ext cx="1205507" cy="1924049"/>
        </a:xfrm>
        <a:prstGeom prst="roundRect">
          <a:avLst>
            <a:gd name="adj" fmla="val 10000"/>
          </a:avLst>
        </a:prstGeom>
        <a:solidFill>
          <a:srgbClr val="FFC000">
            <a:hueOff val="2598923"/>
            <a:satOff val="-11992"/>
            <a:lumOff val="44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3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trovare soluzioni innovative</a:t>
          </a:r>
        </a:p>
      </dsp:txBody>
      <dsp:txXfrm>
        <a:off x="1241672" y="769619"/>
        <a:ext cx="1205507" cy="769619"/>
      </dsp:txXfrm>
    </dsp:sp>
    <dsp:sp modelId="{3F1DE90A-B311-4248-B761-D8819EC1C13C}">
      <dsp:nvSpPr>
        <dsp:cNvPr id="0" name=""/>
        <dsp:cNvSpPr/>
      </dsp:nvSpPr>
      <dsp:spPr>
        <a:xfrm>
          <a:off x="1524072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2B38DE2-46D0-409B-8E41-6DF651ECED6F}">
      <dsp:nvSpPr>
        <dsp:cNvPr id="0" name=""/>
        <dsp:cNvSpPr/>
      </dsp:nvSpPr>
      <dsp:spPr>
        <a:xfrm>
          <a:off x="2483345" y="0"/>
          <a:ext cx="1205507" cy="1924049"/>
        </a:xfrm>
        <a:prstGeom prst="roundRect">
          <a:avLst>
            <a:gd name="adj" fmla="val 10000"/>
          </a:avLst>
        </a:prstGeom>
        <a:solidFill>
          <a:srgbClr val="FFC000">
            <a:hueOff val="5197847"/>
            <a:satOff val="-23984"/>
            <a:lumOff val="883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3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migliorare le capacità decisionali</a:t>
          </a:r>
        </a:p>
      </dsp:txBody>
      <dsp:txXfrm>
        <a:off x="2483345" y="769619"/>
        <a:ext cx="1205507" cy="769619"/>
      </dsp:txXfrm>
    </dsp:sp>
    <dsp:sp modelId="{120E15B7-759E-4170-904A-162E156C4D48}">
      <dsp:nvSpPr>
        <dsp:cNvPr id="0" name=""/>
        <dsp:cNvSpPr/>
      </dsp:nvSpPr>
      <dsp:spPr>
        <a:xfrm>
          <a:off x="2765745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000" r="-3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0B54316-6574-425B-B665-4C4E52E53726}">
      <dsp:nvSpPr>
        <dsp:cNvPr id="0" name=""/>
        <dsp:cNvSpPr/>
      </dsp:nvSpPr>
      <dsp:spPr>
        <a:xfrm>
          <a:off x="3725018" y="0"/>
          <a:ext cx="1205507" cy="1924049"/>
        </a:xfrm>
        <a:prstGeom prst="roundRect">
          <a:avLst>
            <a:gd name="adj" fmla="val 10000"/>
          </a:avLst>
        </a:prstGeom>
        <a:solidFill>
          <a:srgbClr val="FFC000">
            <a:hueOff val="7796770"/>
            <a:satOff val="-35976"/>
            <a:lumOff val="1324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3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vedere le cose da diverse prospettive</a:t>
          </a:r>
        </a:p>
      </dsp:txBody>
      <dsp:txXfrm>
        <a:off x="3725018" y="769619"/>
        <a:ext cx="1205507" cy="769619"/>
      </dsp:txXfrm>
    </dsp:sp>
    <dsp:sp modelId="{36EFC53B-01F1-4078-AC15-4B7F9BE7DA1A}">
      <dsp:nvSpPr>
        <dsp:cNvPr id="0" name=""/>
        <dsp:cNvSpPr/>
      </dsp:nvSpPr>
      <dsp:spPr>
        <a:xfrm>
          <a:off x="4007418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9000" r="-39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1D89FC8-B29D-4ACC-8BB4-D2D67CE5226C}">
      <dsp:nvSpPr>
        <dsp:cNvPr id="0" name=""/>
        <dsp:cNvSpPr/>
      </dsp:nvSpPr>
      <dsp:spPr>
        <a:xfrm>
          <a:off x="4966691" y="0"/>
          <a:ext cx="1205507" cy="1924049"/>
        </a:xfrm>
        <a:prstGeom prst="roundRect">
          <a:avLst>
            <a:gd name="adj" fmla="val 10000"/>
          </a:avLst>
        </a:prstGeom>
        <a:solidFill>
          <a:srgbClr val="FFC000">
            <a:hueOff val="10395693"/>
            <a:satOff val="-47968"/>
            <a:lumOff val="1765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3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pensare fuori dagli schemi</a:t>
          </a:r>
        </a:p>
      </dsp:txBody>
      <dsp:txXfrm>
        <a:off x="4966691" y="769619"/>
        <a:ext cx="1205507" cy="769619"/>
      </dsp:txXfrm>
    </dsp:sp>
    <dsp:sp modelId="{34C09F1D-2B88-4C00-8CA9-60252D499EB7}">
      <dsp:nvSpPr>
        <dsp:cNvPr id="0" name=""/>
        <dsp:cNvSpPr/>
      </dsp:nvSpPr>
      <dsp:spPr>
        <a:xfrm>
          <a:off x="5249091" y="115442"/>
          <a:ext cx="640708" cy="640708"/>
        </a:xfrm>
        <a:prstGeom prst="ellipse">
          <a:avLst/>
        </a:prstGeom>
        <a:blipFill rotWithShape="1"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2CC8DF-4C10-41F6-883B-28C882299FA1}">
      <dsp:nvSpPr>
        <dsp:cNvPr id="0" name=""/>
        <dsp:cNvSpPr/>
      </dsp:nvSpPr>
      <dsp:spPr>
        <a:xfrm>
          <a:off x="246887" y="1539239"/>
          <a:ext cx="5678423" cy="288607"/>
        </a:xfrm>
        <a:prstGeom prst="leftRightArrow">
          <a:avLst/>
        </a:prstGeom>
        <a:solidFill>
          <a:srgbClr val="4472C4">
            <a:lumMod val="75000"/>
          </a:srgbClr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DBFDC8-58C3-4842-89AB-7E9032442216}">
      <dsp:nvSpPr>
        <dsp:cNvPr id="0" name=""/>
        <dsp:cNvSpPr/>
      </dsp:nvSpPr>
      <dsp:spPr>
        <a:xfrm>
          <a:off x="516315" y="1092"/>
          <a:ext cx="559047" cy="559047"/>
        </a:xfrm>
        <a:prstGeom prst="chord">
          <a:avLst>
            <a:gd name="adj1" fmla="val 4800000"/>
            <a:gd name="adj2" fmla="val 16800000"/>
          </a:avLst>
        </a:prstGeom>
        <a:solidFill>
          <a:srgbClr val="FFC000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3CEC410-E445-4375-851E-C6351AD73124}">
      <dsp:nvSpPr>
        <dsp:cNvPr id="0" name=""/>
        <dsp:cNvSpPr/>
      </dsp:nvSpPr>
      <dsp:spPr>
        <a:xfrm>
          <a:off x="572220" y="56997"/>
          <a:ext cx="447237" cy="447237"/>
        </a:xfrm>
        <a:prstGeom prst="pie">
          <a:avLst>
            <a:gd name="adj1" fmla="val 12600000"/>
            <a:gd name="adj2" fmla="val 16200000"/>
          </a:avLst>
        </a:prstGeom>
        <a:solidFill>
          <a:srgbClr val="FFC000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FFC000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0D1C82B-EB14-4BC8-9BFF-F14B93B58AE9}">
      <dsp:nvSpPr>
        <dsp:cNvPr id="0" name=""/>
        <dsp:cNvSpPr/>
      </dsp:nvSpPr>
      <dsp:spPr>
        <a:xfrm rot="16200000">
          <a:off x="-126588" y="1258949"/>
          <a:ext cx="1621237" cy="33542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b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Pensiero creativo</a:t>
          </a:r>
        </a:p>
      </dsp:txBody>
      <dsp:txXfrm>
        <a:off x="-126588" y="1258949"/>
        <a:ext cx="1621237" cy="335428"/>
      </dsp:txXfrm>
    </dsp:sp>
    <dsp:sp modelId="{CF361E3D-9832-43D3-9B4C-6ACF716490DB}">
      <dsp:nvSpPr>
        <dsp:cNvPr id="0" name=""/>
        <dsp:cNvSpPr/>
      </dsp:nvSpPr>
      <dsp:spPr>
        <a:xfrm>
          <a:off x="907648" y="408425"/>
          <a:ext cx="1118094" cy="142152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Sei in grado di vedere le situazioni da diverse prospettive e pensare a idee originali?</a:t>
          </a:r>
          <a:endParaRPr lang="it-IT" sz="1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7648" y="408425"/>
        <a:ext cx="1118094" cy="1421523"/>
      </dsp:txXfrm>
    </dsp:sp>
    <dsp:sp modelId="{FC741979-DD55-40A0-ADB7-4F0A409830B0}">
      <dsp:nvSpPr>
        <dsp:cNvPr id="0" name=""/>
        <dsp:cNvSpPr/>
      </dsp:nvSpPr>
      <dsp:spPr>
        <a:xfrm>
          <a:off x="2283761" y="1092"/>
          <a:ext cx="559047" cy="559047"/>
        </a:xfrm>
        <a:prstGeom prst="chord">
          <a:avLst>
            <a:gd name="adj1" fmla="val 4800000"/>
            <a:gd name="adj2" fmla="val 16800000"/>
          </a:avLst>
        </a:prstGeom>
        <a:solidFill>
          <a:srgbClr val="FFC000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467921D-FE6C-45BC-9419-7A0F84CC3F06}">
      <dsp:nvSpPr>
        <dsp:cNvPr id="0" name=""/>
        <dsp:cNvSpPr/>
      </dsp:nvSpPr>
      <dsp:spPr>
        <a:xfrm>
          <a:off x="2339665" y="56997"/>
          <a:ext cx="447237" cy="447237"/>
        </a:xfrm>
        <a:prstGeom prst="pie">
          <a:avLst>
            <a:gd name="adj1" fmla="val 9000000"/>
            <a:gd name="adj2" fmla="val 16200000"/>
          </a:avLst>
        </a:prstGeom>
        <a:solidFill>
          <a:srgbClr val="FFC000">
            <a:hueOff val="5197847"/>
            <a:satOff val="-23984"/>
            <a:lumOff val="883"/>
            <a:alphaOff val="0"/>
          </a:srgbClr>
        </a:solidFill>
        <a:ln w="12700" cap="flat" cmpd="sng" algn="ctr">
          <a:solidFill>
            <a:srgbClr val="FFC000">
              <a:hueOff val="5197847"/>
              <a:satOff val="-23984"/>
              <a:lumOff val="883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55DEC9A-4F5D-441B-84ED-04BE96598B95}">
      <dsp:nvSpPr>
        <dsp:cNvPr id="0" name=""/>
        <dsp:cNvSpPr/>
      </dsp:nvSpPr>
      <dsp:spPr>
        <a:xfrm rot="16200000">
          <a:off x="1640856" y="1258949"/>
          <a:ext cx="1621237" cy="33542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b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Problem Solving</a:t>
          </a:r>
          <a:endParaRPr lang="it-IT" sz="1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640856" y="1258949"/>
        <a:ext cx="1621237" cy="335428"/>
      </dsp:txXfrm>
    </dsp:sp>
    <dsp:sp modelId="{36162F8E-A891-4D5A-9F4B-AA14C02F37D9}">
      <dsp:nvSpPr>
        <dsp:cNvPr id="0" name=""/>
        <dsp:cNvSpPr/>
      </dsp:nvSpPr>
      <dsp:spPr>
        <a:xfrm>
          <a:off x="2675094" y="408425"/>
          <a:ext cx="1118094" cy="142152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Quanto sei bravo a trovare soluzioni efficaci  per i problemi che affronti</a:t>
          </a:r>
          <a:endParaRPr lang="it-IT" sz="1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675094" y="408425"/>
        <a:ext cx="1118094" cy="1421523"/>
      </dsp:txXfrm>
    </dsp:sp>
    <dsp:sp modelId="{5D1CF897-F538-48F1-9624-32224BC9C889}">
      <dsp:nvSpPr>
        <dsp:cNvPr id="0" name=""/>
        <dsp:cNvSpPr/>
      </dsp:nvSpPr>
      <dsp:spPr>
        <a:xfrm>
          <a:off x="4051206" y="1092"/>
          <a:ext cx="559047" cy="559047"/>
        </a:xfrm>
        <a:prstGeom prst="chord">
          <a:avLst>
            <a:gd name="adj1" fmla="val 4800000"/>
            <a:gd name="adj2" fmla="val 16800000"/>
          </a:avLst>
        </a:prstGeom>
        <a:solidFill>
          <a:srgbClr val="FFC000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BE93AC2-B3F8-4DAD-BE08-E7B8E803FEAF}">
      <dsp:nvSpPr>
        <dsp:cNvPr id="0" name=""/>
        <dsp:cNvSpPr/>
      </dsp:nvSpPr>
      <dsp:spPr>
        <a:xfrm>
          <a:off x="4107111" y="56997"/>
          <a:ext cx="447237" cy="447237"/>
        </a:xfrm>
        <a:prstGeom prst="pie">
          <a:avLst>
            <a:gd name="adj1" fmla="val 5400000"/>
            <a:gd name="adj2" fmla="val 16200000"/>
          </a:avLst>
        </a:prstGeom>
        <a:solidFill>
          <a:srgbClr val="FFC000">
            <a:hueOff val="10395693"/>
            <a:satOff val="-47968"/>
            <a:lumOff val="1765"/>
            <a:alphaOff val="0"/>
          </a:srgbClr>
        </a:solidFill>
        <a:ln w="12700" cap="flat" cmpd="sng" algn="ctr">
          <a:solidFill>
            <a:srgbClr val="FFC000">
              <a:hueOff val="10395693"/>
              <a:satOff val="-47968"/>
              <a:lumOff val="1765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6F063C6-6F1F-4795-8712-160F3BE2F468}">
      <dsp:nvSpPr>
        <dsp:cNvPr id="0" name=""/>
        <dsp:cNvSpPr/>
      </dsp:nvSpPr>
      <dsp:spPr>
        <a:xfrm rot="16200000">
          <a:off x="3408302" y="1258949"/>
          <a:ext cx="1621237" cy="33542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b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Riconoscere le opportunità</a:t>
          </a:r>
        </a:p>
      </dsp:txBody>
      <dsp:txXfrm>
        <a:off x="3408302" y="1258949"/>
        <a:ext cx="1621237" cy="335428"/>
      </dsp:txXfrm>
    </dsp:sp>
    <dsp:sp modelId="{CDE42ECC-9091-4FD1-8FAA-423109D18182}">
      <dsp:nvSpPr>
        <dsp:cNvPr id="0" name=""/>
        <dsp:cNvSpPr/>
      </dsp:nvSpPr>
      <dsp:spPr>
        <a:xfrm>
          <a:off x="4442540" y="391799"/>
          <a:ext cx="1118094" cy="145477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Riconosci le opportunità quando si presentano? Riesci a notare le tendenze? E sei in grado di creare un piano che sfrutti le opportunità identificate? </a:t>
          </a:r>
          <a:endParaRPr lang="it-IT" sz="1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442540" y="391799"/>
        <a:ext cx="1118094" cy="1454775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499A69-1197-4181-9769-4F79C46989E9}">
      <dsp:nvSpPr>
        <dsp:cNvPr id="0" name=""/>
        <dsp:cNvSpPr/>
      </dsp:nvSpPr>
      <dsp:spPr>
        <a:xfrm>
          <a:off x="1299" y="137551"/>
          <a:ext cx="475245" cy="475245"/>
        </a:xfrm>
        <a:prstGeom prst="chord">
          <a:avLst>
            <a:gd name="adj1" fmla="val 4800000"/>
            <a:gd name="adj2" fmla="val 16800000"/>
          </a:avLst>
        </a:prstGeom>
        <a:solidFill>
          <a:srgbClr val="ED7D31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A13EB95-85B7-4681-94BA-A453057CB150}">
      <dsp:nvSpPr>
        <dsp:cNvPr id="0" name=""/>
        <dsp:cNvSpPr/>
      </dsp:nvSpPr>
      <dsp:spPr>
        <a:xfrm>
          <a:off x="48823" y="185076"/>
          <a:ext cx="380196" cy="380196"/>
        </a:xfrm>
        <a:prstGeom prst="pie">
          <a:avLst>
            <a:gd name="adj1" fmla="val 13500000"/>
            <a:gd name="adj2" fmla="val 16200000"/>
          </a:avLst>
        </a:prstGeom>
        <a:solidFill>
          <a:srgbClr val="ED7D31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ED7D3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30D5BA-BA36-4FBD-978C-67CA1C8F6B6B}">
      <dsp:nvSpPr>
        <dsp:cNvPr id="0" name=""/>
        <dsp:cNvSpPr/>
      </dsp:nvSpPr>
      <dsp:spPr>
        <a:xfrm rot="16200000">
          <a:off x="-389362" y="1026005"/>
          <a:ext cx="1064640" cy="2851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b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COSA</a:t>
          </a:r>
        </a:p>
      </dsp:txBody>
      <dsp:txXfrm>
        <a:off x="-389362" y="1026005"/>
        <a:ext cx="1064640" cy="285147"/>
      </dsp:txXfrm>
    </dsp:sp>
    <dsp:sp modelId="{5271AFBB-4E28-4951-AAB1-21F59CE54464}">
      <dsp:nvSpPr>
        <dsp:cNvPr id="0" name=""/>
        <dsp:cNvSpPr/>
      </dsp:nvSpPr>
      <dsp:spPr>
        <a:xfrm>
          <a:off x="333971" y="59159"/>
          <a:ext cx="1196306" cy="190098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MISSIONE E OBIETTIVI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Quali sono i risultati reali che voglio raggiungere? Qual è il mio vantaggio sostenibile? Cosa offro? Cosa produco / eseguo?</a:t>
          </a:r>
          <a:endParaRPr lang="it-IT" sz="1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Segoe UI" panose="020B0502040204020203" pitchFamily="34" charset="0"/>
          </a:endParaRPr>
        </a:p>
      </dsp:txBody>
      <dsp:txXfrm>
        <a:off x="333971" y="59159"/>
        <a:ext cx="1196306" cy="1900981"/>
      </dsp:txXfrm>
    </dsp:sp>
    <dsp:sp modelId="{91A4B8A2-069E-4F6E-93AD-B0D7A45FF29E}">
      <dsp:nvSpPr>
        <dsp:cNvPr id="0" name=""/>
        <dsp:cNvSpPr/>
      </dsp:nvSpPr>
      <dsp:spPr>
        <a:xfrm>
          <a:off x="1774939" y="162669"/>
          <a:ext cx="475245" cy="475245"/>
        </a:xfrm>
        <a:prstGeom prst="chord">
          <a:avLst>
            <a:gd name="adj1" fmla="val 4800000"/>
            <a:gd name="adj2" fmla="val 16800000"/>
          </a:avLst>
        </a:prstGeom>
        <a:solidFill>
          <a:srgbClr val="ED7D31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F8B08A3-643A-4E1B-9F95-C7AB2426C33F}">
      <dsp:nvSpPr>
        <dsp:cNvPr id="0" name=""/>
        <dsp:cNvSpPr/>
      </dsp:nvSpPr>
      <dsp:spPr>
        <a:xfrm>
          <a:off x="1822464" y="210194"/>
          <a:ext cx="380196" cy="380196"/>
        </a:xfrm>
        <a:prstGeom prst="pie">
          <a:avLst>
            <a:gd name="adj1" fmla="val 10800000"/>
            <a:gd name="adj2" fmla="val 16200000"/>
          </a:avLst>
        </a:prstGeom>
        <a:solidFill>
          <a:srgbClr val="A5A5A5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24CCE2C-F7A4-45D2-BB2A-F33E9AA06A83}">
      <dsp:nvSpPr>
        <dsp:cNvPr id="0" name=""/>
        <dsp:cNvSpPr/>
      </dsp:nvSpPr>
      <dsp:spPr>
        <a:xfrm rot="16200000">
          <a:off x="1465568" y="1010934"/>
          <a:ext cx="964169" cy="2851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b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DOVE</a:t>
          </a:r>
        </a:p>
      </dsp:txBody>
      <dsp:txXfrm>
        <a:off x="1465568" y="1010934"/>
        <a:ext cx="964169" cy="285147"/>
      </dsp:txXfrm>
    </dsp:sp>
    <dsp:sp modelId="{3771726D-75D0-425F-B64A-2960F5463256}">
      <dsp:nvSpPr>
        <dsp:cNvPr id="0" name=""/>
        <dsp:cNvSpPr/>
      </dsp:nvSpPr>
      <dsp:spPr>
        <a:xfrm>
          <a:off x="2107611" y="59159"/>
          <a:ext cx="950490" cy="190098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MERCATI D'ARRIVO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Dov'è il mio pubblico d'arrivo? Come posso arrivare da dove sono ora a dove voglio essere?</a:t>
          </a:r>
          <a:endParaRPr lang="it-IT" sz="1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Segoe UI" panose="020B0502040204020203" pitchFamily="34" charset="0"/>
          </a:endParaRPr>
        </a:p>
      </dsp:txBody>
      <dsp:txXfrm>
        <a:off x="2107611" y="59159"/>
        <a:ext cx="950490" cy="1900981"/>
      </dsp:txXfrm>
    </dsp:sp>
    <dsp:sp modelId="{91CFE746-A47D-4A6B-B037-6514AFE4EF2C}">
      <dsp:nvSpPr>
        <dsp:cNvPr id="0" name=""/>
        <dsp:cNvSpPr/>
      </dsp:nvSpPr>
      <dsp:spPr>
        <a:xfrm>
          <a:off x="3302763" y="177740"/>
          <a:ext cx="475245" cy="475245"/>
        </a:xfrm>
        <a:prstGeom prst="chord">
          <a:avLst>
            <a:gd name="adj1" fmla="val 4800000"/>
            <a:gd name="adj2" fmla="val 16800000"/>
          </a:avLst>
        </a:prstGeom>
        <a:solidFill>
          <a:srgbClr val="ED7D31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EE82A2C-B3C9-4BF6-AE36-98CC7609ADCD}">
      <dsp:nvSpPr>
        <dsp:cNvPr id="0" name=""/>
        <dsp:cNvSpPr/>
      </dsp:nvSpPr>
      <dsp:spPr>
        <a:xfrm>
          <a:off x="3350288" y="225265"/>
          <a:ext cx="380196" cy="380196"/>
        </a:xfrm>
        <a:prstGeom prst="pie">
          <a:avLst>
            <a:gd name="adj1" fmla="val 8100000"/>
            <a:gd name="adj2" fmla="val 16200000"/>
          </a:avLst>
        </a:prstGeom>
        <a:solidFill>
          <a:srgbClr val="FFC000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FFC000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5513C11-939D-40B0-9A46-4FF795258EB0}">
      <dsp:nvSpPr>
        <dsp:cNvPr id="0" name=""/>
        <dsp:cNvSpPr/>
      </dsp:nvSpPr>
      <dsp:spPr>
        <a:xfrm rot="16200000">
          <a:off x="2983348" y="995863"/>
          <a:ext cx="903886" cy="2851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b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PERCHÈ</a:t>
          </a:r>
        </a:p>
      </dsp:txBody>
      <dsp:txXfrm>
        <a:off x="2983348" y="995863"/>
        <a:ext cx="903886" cy="285147"/>
      </dsp:txXfrm>
    </dsp:sp>
    <dsp:sp modelId="{09EF61CC-22E8-4190-8FAE-C8EFE0F4EC87}">
      <dsp:nvSpPr>
        <dsp:cNvPr id="0" name=""/>
        <dsp:cNvSpPr/>
      </dsp:nvSpPr>
      <dsp:spPr>
        <a:xfrm>
          <a:off x="3635435" y="59159"/>
          <a:ext cx="950490" cy="190098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VISIONE E INCENTIVI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Perché voglio raggiungere questi risultati? Perché i clienti dovrebbero acquistare il mio prodotto o servizio?</a:t>
          </a:r>
          <a:endParaRPr lang="it-IT" sz="1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Segoe UI" panose="020B0502040204020203" pitchFamily="34" charset="0"/>
          </a:endParaRPr>
        </a:p>
      </dsp:txBody>
      <dsp:txXfrm>
        <a:off x="3635435" y="59159"/>
        <a:ext cx="950490" cy="1900981"/>
      </dsp:txXfrm>
    </dsp:sp>
    <dsp:sp modelId="{3EC660D7-D254-462A-953A-15B4C57D236C}">
      <dsp:nvSpPr>
        <dsp:cNvPr id="0" name=""/>
        <dsp:cNvSpPr/>
      </dsp:nvSpPr>
      <dsp:spPr>
        <a:xfrm>
          <a:off x="4830588" y="172716"/>
          <a:ext cx="475245" cy="475245"/>
        </a:xfrm>
        <a:prstGeom prst="chord">
          <a:avLst>
            <a:gd name="adj1" fmla="val 4800000"/>
            <a:gd name="adj2" fmla="val 16800000"/>
          </a:avLst>
        </a:prstGeom>
        <a:solidFill>
          <a:srgbClr val="ED7D31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9F6D30F-ED3E-40FB-A963-9F26ADDA2B7E}">
      <dsp:nvSpPr>
        <dsp:cNvPr id="0" name=""/>
        <dsp:cNvSpPr/>
      </dsp:nvSpPr>
      <dsp:spPr>
        <a:xfrm>
          <a:off x="4878112" y="220241"/>
          <a:ext cx="380196" cy="380196"/>
        </a:xfrm>
        <a:prstGeom prst="pie">
          <a:avLst>
            <a:gd name="adj1" fmla="val 5400000"/>
            <a:gd name="adj2" fmla="val 16200000"/>
          </a:avLst>
        </a:prstGeom>
        <a:solidFill>
          <a:srgbClr val="4472C4">
            <a:hueOff val="0"/>
            <a:satOff val="0"/>
            <a:lumOff val="0"/>
            <a:alphaOff val="0"/>
          </a:srgbClr>
        </a:solidFill>
        <a:ln w="12700" cap="flat" cmpd="sng" algn="ctr">
          <a:solidFill>
            <a:srgbClr val="4472C4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BD992D8-1CA2-43A3-AE1A-61BCAF4EF6BF}">
      <dsp:nvSpPr>
        <dsp:cNvPr id="0" name=""/>
        <dsp:cNvSpPr/>
      </dsp:nvSpPr>
      <dsp:spPr>
        <a:xfrm rot="16200000">
          <a:off x="4535557" y="980806"/>
          <a:ext cx="923980" cy="2851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b" anchorCtr="0">
          <a:noAutofit/>
        </a:bodyPr>
        <a:lstStyle/>
        <a:p>
          <a:pPr lvl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COME</a:t>
          </a:r>
        </a:p>
      </dsp:txBody>
      <dsp:txXfrm>
        <a:off x="4535557" y="980806"/>
        <a:ext cx="923980" cy="285147"/>
      </dsp:txXfrm>
    </dsp:sp>
    <dsp:sp modelId="{1A75B760-EAA0-460F-B68C-479EEF93B458}">
      <dsp:nvSpPr>
        <dsp:cNvPr id="0" name=""/>
        <dsp:cNvSpPr/>
      </dsp:nvSpPr>
      <dsp:spPr>
        <a:xfrm>
          <a:off x="5163259" y="59159"/>
          <a:ext cx="950490" cy="190098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STRATEGIA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i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Segoe UI" panose="020B0502040204020203" pitchFamily="34" charset="0"/>
            </a:rPr>
            <a:t>Come posso fare del mio meglio per raggiungere questi risultati? Quali sono le strategie chiave che posso eseguire per maggiori possibilità di successo?</a:t>
          </a:r>
          <a:endParaRPr lang="it-IT" sz="1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Segoe UI" panose="020B0502040204020203" pitchFamily="34" charset="0"/>
          </a:endParaRPr>
        </a:p>
      </dsp:txBody>
      <dsp:txXfrm>
        <a:off x="5163259" y="59159"/>
        <a:ext cx="950490" cy="1900981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136B90-43EF-4592-B685-C9A5F9510B9B}">
      <dsp:nvSpPr>
        <dsp:cNvPr id="0" name=""/>
        <dsp:cNvSpPr/>
      </dsp:nvSpPr>
      <dsp:spPr>
        <a:xfrm rot="5400000">
          <a:off x="289873" y="451764"/>
          <a:ext cx="779538" cy="1297134"/>
        </a:xfrm>
        <a:prstGeom prst="corner">
          <a:avLst>
            <a:gd name="adj1" fmla="val 16120"/>
            <a:gd name="adj2" fmla="val 16110"/>
          </a:avLst>
        </a:prstGeom>
        <a:solidFill>
          <a:srgbClr val="FFFF00"/>
        </a:solidFill>
        <a:ln w="6350" cap="flat" cmpd="sng" algn="ctr">
          <a:solidFill>
            <a:srgbClr val="FFFF00"/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8E21A93-AF2E-427D-BE2F-212A57073899}">
      <dsp:nvSpPr>
        <dsp:cNvPr id="0" name=""/>
        <dsp:cNvSpPr/>
      </dsp:nvSpPr>
      <dsp:spPr>
        <a:xfrm>
          <a:off x="159749" y="839328"/>
          <a:ext cx="1171060" cy="1026503"/>
        </a:xfrm>
        <a:prstGeom prst="rect">
          <a:avLst/>
        </a:prstGeom>
        <a:noFill/>
        <a:ln>
          <a:noFill/>
        </a:ln>
        <a:effectLst/>
        <a:scene3d>
          <a:camera prst="isometricOffAxis1Right" zoom="95000"/>
          <a:lightRig rig="flat" dir="t"/>
        </a:scene3d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it-IT" sz="1200" b="0" kern="1200" cap="none" spc="0" dirty="0">
              <a:ln w="0"/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effectLst/>
              <a:latin typeface="Calibri" panose="020F0502020204030204"/>
              <a:ea typeface="+mn-ea"/>
              <a:cs typeface="+mn-cs"/>
            </a:rPr>
            <a:t>definire i traguardi e gli obiettivi del tuo progetto</a:t>
          </a:r>
          <a:endParaRPr lang="it-IT" sz="1200" b="0" kern="1200" cap="none" spc="0" dirty="0">
            <a:ln w="0"/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effectLst/>
            <a:latin typeface="Calibri" panose="020F0502020204030204"/>
            <a:ea typeface="+mn-ea"/>
            <a:cs typeface="+mn-cs"/>
          </a:endParaRPr>
        </a:p>
      </dsp:txBody>
      <dsp:txXfrm>
        <a:off x="159749" y="839328"/>
        <a:ext cx="1171060" cy="1026503"/>
      </dsp:txXfrm>
    </dsp:sp>
    <dsp:sp modelId="{D26710CA-48C2-41FB-A2C8-B5225A119EAE}">
      <dsp:nvSpPr>
        <dsp:cNvPr id="0" name=""/>
        <dsp:cNvSpPr/>
      </dsp:nvSpPr>
      <dsp:spPr>
        <a:xfrm>
          <a:off x="1109855" y="356268"/>
          <a:ext cx="220954" cy="220954"/>
        </a:xfrm>
        <a:prstGeom prst="triangle">
          <a:avLst>
            <a:gd name="adj" fmla="val 100000"/>
          </a:avLst>
        </a:prstGeom>
        <a:solidFill>
          <a:srgbClr val="4472C4">
            <a:hueOff val="-1838336"/>
            <a:satOff val="-2557"/>
            <a:lumOff val="-981"/>
            <a:alphaOff val="0"/>
          </a:srgbClr>
        </a:solidFill>
        <a:ln w="6350" cap="flat" cmpd="sng" algn="ctr">
          <a:solidFill>
            <a:srgbClr val="4472C4">
              <a:hueOff val="-1838336"/>
              <a:satOff val="-2557"/>
              <a:lumOff val="-981"/>
              <a:alphaOff val="0"/>
            </a:srgbClr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001B179-5E23-44F5-BA76-C3C178E36D69}">
      <dsp:nvSpPr>
        <dsp:cNvPr id="0" name=""/>
        <dsp:cNvSpPr/>
      </dsp:nvSpPr>
      <dsp:spPr>
        <a:xfrm rot="5400000">
          <a:off x="1723480" y="97017"/>
          <a:ext cx="779538" cy="1297134"/>
        </a:xfrm>
        <a:prstGeom prst="corner">
          <a:avLst>
            <a:gd name="adj1" fmla="val 16120"/>
            <a:gd name="adj2" fmla="val 16110"/>
          </a:avLst>
        </a:prstGeom>
        <a:solidFill>
          <a:srgbClr val="4472C4">
            <a:hueOff val="-3676672"/>
            <a:satOff val="-5114"/>
            <a:lumOff val="-1961"/>
            <a:alphaOff val="0"/>
          </a:srgbClr>
        </a:solidFill>
        <a:ln w="6350" cap="flat" cmpd="sng" algn="ctr">
          <a:solidFill>
            <a:srgbClr val="4472C4">
              <a:hueOff val="-3676672"/>
              <a:satOff val="-5114"/>
              <a:lumOff val="-1961"/>
              <a:alphaOff val="0"/>
            </a:srgbClr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6062A6F-B213-4CEA-9DD0-2721A8766329}">
      <dsp:nvSpPr>
        <dsp:cNvPr id="0" name=""/>
        <dsp:cNvSpPr/>
      </dsp:nvSpPr>
      <dsp:spPr>
        <a:xfrm>
          <a:off x="1593356" y="484581"/>
          <a:ext cx="1171060" cy="1026503"/>
        </a:xfrm>
        <a:prstGeom prst="rect">
          <a:avLst/>
        </a:prstGeom>
        <a:noFill/>
        <a:ln>
          <a:noFill/>
        </a:ln>
        <a:effectLst/>
        <a:scene3d>
          <a:camera prst="isometricOffAxis1Right" zoom="95000"/>
          <a:lightRig rig="flat" dir="t"/>
        </a:scene3d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it-IT" sz="1200" b="0" kern="1200" cap="none" spc="0" dirty="0">
              <a:ln w="0"/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effectLst/>
              <a:latin typeface="Calibri" panose="020F0502020204030204"/>
              <a:ea typeface="+mn-ea"/>
              <a:cs typeface="+mn-cs"/>
            </a:rPr>
            <a:t>riflettere e descrivere come raggiungerai questi obiettivi</a:t>
          </a:r>
          <a:endParaRPr lang="it-IT" sz="1200" b="0" kern="1200" cap="none" spc="0" dirty="0">
            <a:ln w="0"/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effectLst/>
            <a:latin typeface="Calibri" panose="020F0502020204030204"/>
            <a:ea typeface="+mn-ea"/>
            <a:cs typeface="+mn-cs"/>
          </a:endParaRPr>
        </a:p>
      </dsp:txBody>
      <dsp:txXfrm>
        <a:off x="1593356" y="484581"/>
        <a:ext cx="1171060" cy="1026503"/>
      </dsp:txXfrm>
    </dsp:sp>
    <dsp:sp modelId="{C64EF9B9-0A5D-4624-902E-F719C8A7412E}">
      <dsp:nvSpPr>
        <dsp:cNvPr id="0" name=""/>
        <dsp:cNvSpPr/>
      </dsp:nvSpPr>
      <dsp:spPr>
        <a:xfrm>
          <a:off x="2543462" y="1520"/>
          <a:ext cx="220954" cy="220954"/>
        </a:xfrm>
        <a:prstGeom prst="triangle">
          <a:avLst>
            <a:gd name="adj" fmla="val 100000"/>
          </a:avLst>
        </a:prstGeom>
        <a:solidFill>
          <a:srgbClr val="4472C4">
            <a:hueOff val="-5515009"/>
            <a:satOff val="-7671"/>
            <a:lumOff val="-2942"/>
            <a:alphaOff val="0"/>
          </a:srgbClr>
        </a:solidFill>
        <a:ln w="6350" cap="flat" cmpd="sng" algn="ctr">
          <a:solidFill>
            <a:srgbClr val="4472C4">
              <a:hueOff val="-5515009"/>
              <a:satOff val="-7671"/>
              <a:lumOff val="-2942"/>
              <a:alphaOff val="0"/>
            </a:srgbClr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0ABB07A-764A-4FC5-99B4-39F0DE5C8B86}">
      <dsp:nvSpPr>
        <dsp:cNvPr id="0" name=""/>
        <dsp:cNvSpPr/>
      </dsp:nvSpPr>
      <dsp:spPr>
        <a:xfrm rot="5400000">
          <a:off x="3157087" y="-257730"/>
          <a:ext cx="779538" cy="1297134"/>
        </a:xfrm>
        <a:prstGeom prst="corner">
          <a:avLst>
            <a:gd name="adj1" fmla="val 16120"/>
            <a:gd name="adj2" fmla="val 16110"/>
          </a:avLst>
        </a:prstGeom>
        <a:solidFill>
          <a:srgbClr val="FF0000"/>
        </a:solidFill>
        <a:ln w="6350" cap="flat" cmpd="sng" algn="ctr">
          <a:solidFill>
            <a:srgbClr val="FF0000"/>
          </a:solidFill>
          <a:prstDash val="solid"/>
          <a:miter lim="800000"/>
        </a:ln>
        <a:effectLst/>
        <a:sp3d extrusionH="381000" contourW="38100" prstMaterial="matte">
          <a:contourClr>
            <a:sysClr val="window" lastClr="FFFFFF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0B155A1-9A7B-4CD4-B47E-DF601C8724B0}">
      <dsp:nvSpPr>
        <dsp:cNvPr id="0" name=""/>
        <dsp:cNvSpPr/>
      </dsp:nvSpPr>
      <dsp:spPr>
        <a:xfrm>
          <a:off x="3026963" y="129833"/>
          <a:ext cx="1171060" cy="1026503"/>
        </a:xfrm>
        <a:prstGeom prst="rect">
          <a:avLst/>
        </a:prstGeom>
        <a:noFill/>
        <a:ln>
          <a:noFill/>
        </a:ln>
        <a:effectLst/>
        <a:scene3d>
          <a:camera prst="isometricOffAxis1Right" zoom="95000"/>
          <a:lightRig rig="flat" dir="t"/>
        </a:scene3d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it-IT" sz="1200" b="0" kern="1200" cap="none" spc="0" dirty="0">
              <a:ln w="0"/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effectLst/>
              <a:latin typeface="Calibri" panose="020F0502020204030204"/>
              <a:ea typeface="+mn-ea"/>
              <a:cs typeface="+mn-cs"/>
            </a:rPr>
            <a:t>scoprire se il progetto vale l'investimento di tempo, sforzi ed energia</a:t>
          </a:r>
          <a:endParaRPr lang="it-IT" sz="1200" b="0" kern="1200" cap="none" spc="0" dirty="0">
            <a:ln w="0"/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effectLst/>
            <a:latin typeface="Calibri" panose="020F0502020204030204"/>
            <a:ea typeface="+mn-ea"/>
            <a:cs typeface="+mn-cs"/>
          </a:endParaRPr>
        </a:p>
      </dsp:txBody>
      <dsp:txXfrm>
        <a:off x="3026963" y="129833"/>
        <a:ext cx="1171060" cy="10265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7">
  <dgm:title val=""/>
  <dgm:desc val=""/>
  <dgm:catLst>
    <dgm:cat type="list" pri="12000"/>
    <dgm:cat type="process" pri="20000"/>
    <dgm:cat type="relationship" pri="14000"/>
    <dgm:cat type="convert" pri="8000"/>
    <dgm:cat type="picture" pri="25000"/>
    <dgm:cat type="pictureconvert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fgShape" refType="w" fact="0.92"/>
      <dgm:constr type="h" for="ch" forName="fgShape" refType="h" fact="0.15"/>
      <dgm:constr type="b" for="ch" forName="fgShape" refType="h" fact="0.95"/>
      <dgm:constr type="ctrX" for="ch" forName="fgShape" refType="w" fact="0.5"/>
      <dgm:constr type="w" for="ch" forName="linComp" refType="w"/>
      <dgm:constr type="h" for="ch" forName="linComp" refType="h"/>
      <dgm:constr type="ctrX" for="ch" forName="linComp" refType="w" fact="0.5"/>
    </dgm:constrLst>
    <dgm:ruleLst/>
    <dgm:layoutNode name="fgShape" styleLbl="fgShp">
      <dgm:alg type="sp"/>
      <dgm:shape xmlns:r="http://schemas.openxmlformats.org/officeDocument/2006/relationships" type="leftRightArrow" r:blip="" zOrderOff="99999">
        <dgm:adjLst/>
      </dgm:shape>
      <dgm:presOf/>
      <dgm:constrLst/>
      <dgm:ruleLst/>
    </dgm:layoutNode>
    <dgm:layoutNode name="linComp">
      <dgm:choose name="Name1">
        <dgm:if name="Name2" func="var" arg="dir" op="equ" val="norm">
          <dgm:alg type="lin"/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Node" refType="w"/>
        <dgm:constr type="h" for="ch" forName="compNode" refType="h"/>
        <dgm:constr type="w" for="ch" ptType="sibTrans" refType="w" refFor="ch" refForName="compNode" fact="0.03"/>
        <dgm:constr type="primFontSz" for="des" ptType="node" op="equ" val="65"/>
      </dgm:constrLst>
      <dgm:ruleLst/>
      <dgm:forEach name="nodesForEach" axis="ch" ptType="node">
        <dgm:layoutNode name="comp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bkgdShape" refType="w"/>
            <dgm:constr type="h" for="ch" forName="bkgdShape" refType="h"/>
            <dgm:constr type="w" for="ch" forName="nodeTx" refType="w"/>
            <dgm:constr type="h" for="ch" forName="nodeTx" refType="h" fact="0.4"/>
            <dgm:constr type="b" for="ch" forName="nodeTx" refType="h" fact="0.8"/>
            <dgm:constr type="w" for="ch" forName="invisiNode" refType="w" fact="0.01"/>
            <dgm:constr type="h" for="ch" forName="invisiNode" refType="h" fact="0.06"/>
            <dgm:constr type="t" for="ch" forName="invisiNode"/>
            <dgm:constr type="ctrX" for="ch" forName="invisiNode" refType="w" fact="0.5"/>
            <dgm:constr type="h" for="ch" forName="imagNode" refType="h" fact="0.333"/>
            <dgm:constr type="w" for="ch" forName="imagNode" refType="h" refFor="ch" refForName="imagNode"/>
            <dgm:constr type="ctrX" for="ch" forName="imagNode" refType="w" fact="0.5"/>
            <dgm:constr type="t" for="ch" forName="imagNode" refType="h" fact="0.06"/>
            <dgm:constr type="w" for="ch" forName="imagNode" refType="w" op="lte" fact="0.94"/>
          </dgm:constrLst>
          <dgm:ruleLst/>
          <dgm:layoutNode name="bkgdShape"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nodeTx">
            <dgm:varLst>
              <dgm:bulletEnabled val="1"/>
            </dgm:varLst>
            <dgm:alg type="tx">
              <dgm:param type="txAnchorVert" val="mid"/>
              <dgm:param type="txAnchorHorzCh" val="ctr"/>
              <dgm:param type="stBulletLvl" val="2"/>
            </dgm:alg>
            <dgm:shape xmlns:r="http://schemas.openxmlformats.org/officeDocument/2006/relationships" type="rect" r:blip="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  <dgm:layoutNode name="invisiNode">
            <dgm:alg type="sp"/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/>
            <dgm:constrLst/>
            <dgm:ruleLst/>
          </dgm:layoutNode>
          <dgm:layoutNode name="imagNode" styleLbl="fgImgPlace1">
            <dgm:alg type="sp"/>
            <dgm:shape xmlns:r="http://schemas.openxmlformats.org/officeDocument/2006/relationships" type="ellipse" r:blip="" blipPhldr="1">
              <dgm:adjLst/>
            </dgm:shape>
            <dgm:presOf/>
            <dgm:constrLst/>
            <dgm:ruleLst/>
          </dgm:layoutNode>
        </dgm:layoutNode>
        <dgm:forEach name="sibTransForEach" axis="followSib" ptType="sibTrans" cnt="1">
          <dgm:layoutNode name="sibTrans">
            <dgm:alg type="sp"/>
            <dgm:shape xmlns:r="http://schemas.openxmlformats.org/officeDocument/2006/relationships" type="rect" r:blip="" hideGeom="1">
              <dgm:adjLst/>
            </dgm:shape>
            <dgm:presOf axis="self"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3/layout/PieProcess">
  <dgm:title val=""/>
  <dgm:desc val=""/>
  <dgm:catLst>
    <dgm:cat type="list" pri="8600"/>
    <dgm:cat type="process" pri="4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7"/>
      <dgm:chPref val="7"/>
      <dgm:dir/>
      <dgm:animOne val="branch"/>
      <dgm:animLvl val="lvl"/>
    </dgm:varLst>
    <dgm:choose name="Name1">
      <dgm:if name="Name2" func="var" arg="dir" op="equ" val="norm">
        <dgm:alg type="lin">
          <dgm:param type="linDir" val="fromL"/>
        </dgm:alg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" val="65"/>
      <dgm:constr type="primFontSz" for="des" forName="Child" refType="primFontSz" refFor="des" refForName="Parent" op="lte"/>
      <dgm:constr type="w" for="ch" forName="composite" refType="w"/>
      <dgm:constr type="h" for="ch" forName="composite" refType="h"/>
      <dgm:constr type="w" for="ch" forName="ParentComposite" refType="w" fact="0.5"/>
      <dgm:constr type="h" for="ch" forName="ParentComposite" refType="h"/>
      <dgm:constr type="w" for="ch" forName="negSibTrans" refType="h" refFor="ch" refForName="composite" fact="-0.075"/>
      <dgm:constr type="w" for="ch" forName="sibTrans" refType="w" refFor="ch" refForName="composite" fact="0.0425"/>
    </dgm:constrLst>
    <dgm:forEach name="nodesForEach" axis="ch" ptType="node" cnt="7">
      <dgm:layoutNode name="ParentComposite">
        <dgm:alg type="composite">
          <dgm:param type="ar" val="0.25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Parent" refType="w" fact="0"/>
              <dgm:constr type="t" for="ch" forName="Parent" refType="h" fact="0.275"/>
              <dgm:constr type="w" for="ch" forName="Parent" refType="w" fact="0.6"/>
              <dgm:constr type="h" for="ch" forName="Parent" refType="h" fact="0.725"/>
              <dgm:constr type="l" for="ch" forName="Chord" refType="w" fact="0"/>
              <dgm:constr type="t" for="ch" forName="Chord" refType="h" fact="0"/>
              <dgm:constr type="w" for="ch" forName="Chord" refType="w"/>
              <dgm:constr type="h" for="ch" forName="Chord" refType="h" fact="0.25"/>
              <dgm:constr type="l" for="ch" forName="Pie" refType="w" fact="0.1"/>
              <dgm:constr type="t" for="ch" forName="Pie" refType="h" fact="0.025"/>
              <dgm:constr type="w" for="ch" forName="Pie" refType="w" fact="0.8"/>
              <dgm:constr type="h" for="ch" forName="Pie" refType="h" fact="0.2"/>
            </dgm:constrLst>
          </dgm:if>
          <dgm:else name="Name6">
            <dgm:constrLst>
              <dgm:constr type="r" for="ch" forName="Parent" refType="w"/>
              <dgm:constr type="t" for="ch" forName="Parent" refType="h" fact="0.275"/>
              <dgm:constr type="w" for="ch" forName="Parent" refType="w" fact="0.6"/>
              <dgm:constr type="h" for="ch" forName="Parent" refType="h" fact="0.725"/>
              <dgm:constr type="r" for="ch" forName="Chord" refType="w"/>
              <dgm:constr type="t" for="ch" forName="Chord" refType="h" fact="0"/>
              <dgm:constr type="w" for="ch" forName="Chord" refType="w"/>
              <dgm:constr type="h" for="ch" forName="Chord" refType="h" fact="0.25"/>
              <dgm:constr type="r" for="ch" forName="Pie" refType="w" fact="0.9"/>
              <dgm:constr type="t" for="ch" forName="Pie" refType="h" fact="0.025"/>
              <dgm:constr type="w" for="ch" forName="Pie" refType="w" fact="0.8"/>
              <dgm:constr type="h" for="ch" forName="Pie" refType="h" fact="0.2"/>
            </dgm:constrLst>
          </dgm:else>
        </dgm:choose>
        <dgm:layoutNode name="Chord" styleLbl="bgShp">
          <dgm:alg type="sp"/>
          <dgm:choose name="Name7">
            <dgm:if name="Name8" func="var" arg="dir" op="equ" val="norm">
              <dgm:shape xmlns:r="http://schemas.openxmlformats.org/officeDocument/2006/relationships" type="chord" r:blip="">
                <dgm:adjLst>
                  <dgm:adj idx="1" val="80"/>
                  <dgm:adj idx="2" val="-80"/>
                </dgm:adjLst>
              </dgm:shape>
            </dgm:if>
            <dgm:else name="Name9">
              <dgm:shape xmlns:r="http://schemas.openxmlformats.org/officeDocument/2006/relationships" rot="180" type="chord" r:blip="">
                <dgm:adjLst>
                  <dgm:adj idx="1" val="80"/>
                  <dgm:adj idx="2" val="-80"/>
                </dgm:adjLst>
              </dgm:shape>
            </dgm:else>
          </dgm:choose>
          <dgm:presOf/>
        </dgm:layoutNode>
        <dgm:layoutNode name="Pie" styleLbl="alignNode1">
          <dgm:alg type="sp"/>
          <dgm:choose name="Name10">
            <dgm:if name="Name11" func="var" arg="dir" op="equ" val="norm">
              <dgm:choose name="Name12">
                <dgm:if name="Name13" axis="precedSib" ptType="node" func="cnt" op="equ" val="0">
                  <dgm:choose name="Name14">
                    <dgm:if name="Name15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16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80"/>
                          <dgm:adj idx="2" val="-90"/>
                        </dgm:adjLst>
                      </dgm:shape>
                    </dgm:if>
                    <dgm:if name="Name17" axis="followSib" ptType="node" func="cnt" op="equ" val="2">
                      <dgm:shape xmlns:r="http://schemas.openxmlformats.org/officeDocument/2006/relationships" type="pie" r:blip="">
                        <dgm:adjLst>
                          <dgm:adj idx="1" val="-150"/>
                          <dgm:adj idx="2" val="-90"/>
                        </dgm:adjLst>
                      </dgm:shape>
                    </dgm:if>
                    <dgm:if name="Name18" axis="followSib" ptType="node" func="cnt" op="equ" val="3">
                      <dgm:shape xmlns:r="http://schemas.openxmlformats.org/officeDocument/2006/relationships" type="pie" r:blip="">
                        <dgm:adjLst>
                          <dgm:adj idx="1" val="-135"/>
                          <dgm:adj idx="2" val="-90"/>
                        </dgm:adjLst>
                      </dgm:shape>
                    </dgm:if>
                    <dgm:if name="Name19" axis="followSib" ptType="node" func="cnt" op="equ" val="4">
                      <dgm:shape xmlns:r="http://schemas.openxmlformats.org/officeDocument/2006/relationships" type="pie" r:blip="">
                        <dgm:adjLst>
                          <dgm:adj idx="1" val="-126"/>
                          <dgm:adj idx="2" val="-90"/>
                        </dgm:adjLst>
                      </dgm:shape>
                    </dgm:if>
                    <dgm:if name="Name20" axis="followSib" ptType="node" func="cnt" op="equ" val="5">
                      <dgm:shape xmlns:r="http://schemas.openxmlformats.org/officeDocument/2006/relationships" type="pie" r:blip="">
                        <dgm:adjLst>
                          <dgm:adj idx="1" val="-120"/>
                          <dgm:adj idx="2" val="-90"/>
                        </dgm:adjLst>
                      </dgm:shape>
                    </dgm:if>
                    <dgm:else name="Name21">
                      <dgm:shape xmlns:r="http://schemas.openxmlformats.org/officeDocument/2006/relationships" type="pie" r:blip="">
                        <dgm:adjLst>
                          <dgm:adj idx="1" val="-115.7143"/>
                          <dgm:adj idx="2" val="-90"/>
                        </dgm:adjLst>
                      </dgm:shape>
                    </dgm:else>
                  </dgm:choose>
                </dgm:if>
                <dgm:if name="Name22" axis="precedSib" ptType="node" func="cnt" op="equ" val="1">
                  <dgm:choose name="Name23">
                    <dgm:if name="Name24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25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50"/>
                          <dgm:adj idx="2" val="-90"/>
                        </dgm:adjLst>
                      </dgm:shape>
                    </dgm:if>
                    <dgm:if name="Name26" axis="followSib" ptType="node" func="cnt" op="equ" val="2">
                      <dgm:shape xmlns:r="http://schemas.openxmlformats.org/officeDocument/2006/relationships" type="pie" r:blip="">
                        <dgm:adjLst>
                          <dgm:adj idx="1" val="180"/>
                          <dgm:adj idx="2" val="-90"/>
                        </dgm:adjLst>
                      </dgm:shape>
                    </dgm:if>
                    <dgm:if name="Name27" axis="followSib" ptType="node" func="cnt" op="equ" val="3">
                      <dgm:shape xmlns:r="http://schemas.openxmlformats.org/officeDocument/2006/relationships" type="pie" r:blip="">
                        <dgm:adjLst>
                          <dgm:adj idx="1" val="-162"/>
                          <dgm:adj idx="2" val="-90"/>
                        </dgm:adjLst>
                      </dgm:shape>
                    </dgm:if>
                    <dgm:if name="Name28" axis="followSib" ptType="node" func="cnt" op="equ" val="4">
                      <dgm:shape xmlns:r="http://schemas.openxmlformats.org/officeDocument/2006/relationships" type="pie" r:blip="">
                        <dgm:adjLst>
                          <dgm:adj idx="1" val="-150"/>
                          <dgm:adj idx="2" val="-90"/>
                        </dgm:adjLst>
                      </dgm:shape>
                    </dgm:if>
                    <dgm:else name="Name29">
                      <dgm:shape xmlns:r="http://schemas.openxmlformats.org/officeDocument/2006/relationships" type="pie" r:blip="">
                        <dgm:adjLst>
                          <dgm:adj idx="1" val="-141.4286"/>
                          <dgm:adj idx="2" val="-90"/>
                        </dgm:adjLst>
                      </dgm:shape>
                    </dgm:else>
                  </dgm:choose>
                </dgm:if>
                <dgm:if name="Name30" axis="precedSib" ptType="node" func="cnt" op="equ" val="2">
                  <dgm:choose name="Name31">
                    <dgm:if name="Name32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33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35"/>
                          <dgm:adj idx="2" val="-90"/>
                        </dgm:adjLst>
                      </dgm:shape>
                    </dgm:if>
                    <dgm:if name="Name34" axis="followSib" ptType="node" func="cnt" op="equ" val="2">
                      <dgm:shape xmlns:r="http://schemas.openxmlformats.org/officeDocument/2006/relationships" type="pie" r:blip="">
                        <dgm:adjLst>
                          <dgm:adj idx="1" val="162"/>
                          <dgm:adj idx="2" val="-90"/>
                        </dgm:adjLst>
                      </dgm:shape>
                    </dgm:if>
                    <dgm:if name="Name35" axis="followSib" ptType="node" func="cnt" op="equ" val="3">
                      <dgm:shape xmlns:r="http://schemas.openxmlformats.org/officeDocument/2006/relationships" type="pie" r:blip="">
                        <dgm:adjLst>
                          <dgm:adj idx="1" val="180"/>
                          <dgm:adj idx="2" val="-90"/>
                        </dgm:adjLst>
                      </dgm:shape>
                    </dgm:if>
                    <dgm:else name="Name36">
                      <dgm:shape xmlns:r="http://schemas.openxmlformats.org/officeDocument/2006/relationships" type="pie" r:blip="">
                        <dgm:adjLst>
                          <dgm:adj idx="1" val="-167.1429"/>
                          <dgm:adj idx="2" val="-90"/>
                        </dgm:adjLst>
                      </dgm:shape>
                    </dgm:else>
                  </dgm:choose>
                </dgm:if>
                <dgm:if name="Name37" axis="precedSib" ptType="node" func="cnt" op="equ" val="3">
                  <dgm:choose name="Name38">
                    <dgm:if name="Name39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40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26"/>
                          <dgm:adj idx="2" val="-90"/>
                        </dgm:adjLst>
                      </dgm:shape>
                    </dgm:if>
                    <dgm:if name="Name41" axis="followSib" ptType="node" func="cnt" op="equ" val="2">
                      <dgm:shape xmlns:r="http://schemas.openxmlformats.org/officeDocument/2006/relationships" type="pie" r:blip="">
                        <dgm:adjLst>
                          <dgm:adj idx="1" val="150"/>
                          <dgm:adj idx="2" val="-90"/>
                        </dgm:adjLst>
                      </dgm:shape>
                    </dgm:if>
                    <dgm:else name="Name42">
                      <dgm:shape xmlns:r="http://schemas.openxmlformats.org/officeDocument/2006/relationships" type="pie" r:blip="">
                        <dgm:adjLst>
                          <dgm:adj idx="1" val="167.1429"/>
                          <dgm:adj idx="2" val="-90"/>
                        </dgm:adjLst>
                      </dgm:shape>
                    </dgm:else>
                  </dgm:choose>
                </dgm:if>
                <dgm:if name="Name43" axis="precedSib" ptType="node" func="cnt" op="equ" val="4">
                  <dgm:choose name="Name44">
                    <dgm:if name="Name45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46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20"/>
                          <dgm:adj idx="2" val="-90"/>
                        </dgm:adjLst>
                      </dgm:shape>
                    </dgm:if>
                    <dgm:else name="Name47">
                      <dgm:shape xmlns:r="http://schemas.openxmlformats.org/officeDocument/2006/relationships" type="pie" r:blip="">
                        <dgm:adjLst>
                          <dgm:adj idx="1" val="141.4286"/>
                          <dgm:adj idx="2" val="-90"/>
                        </dgm:adjLst>
                      </dgm:shape>
                    </dgm:else>
                  </dgm:choose>
                </dgm:if>
                <dgm:if name="Name48" axis="precedSib" ptType="node" func="cnt" op="equ" val="5">
                  <dgm:choose name="Name49">
                    <dgm:if name="Name50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else name="Name51">
                      <dgm:shape xmlns:r="http://schemas.openxmlformats.org/officeDocument/2006/relationships" type="pie" r:blip="">
                        <dgm:adjLst>
                          <dgm:adj idx="1" val="115.7143"/>
                          <dgm:adj idx="2" val="-90"/>
                        </dgm:adjLst>
                      </dgm:shape>
                    </dgm:else>
                  </dgm:choose>
                </dgm:if>
                <dgm:else name="Name52">
                  <dgm:shape xmlns:r="http://schemas.openxmlformats.org/officeDocument/2006/relationships" type="pie" r:blip="">
                    <dgm:adjLst>
                      <dgm:adj idx="1" val="90"/>
                      <dgm:adj idx="2" val="-90"/>
                    </dgm:adjLst>
                  </dgm:shape>
                </dgm:else>
              </dgm:choose>
            </dgm:if>
            <dgm:else name="Name53">
              <dgm:choose name="Name54">
                <dgm:if name="Name55" axis="precedSib" ptType="node" func="cnt" op="equ" val="0">
                  <dgm:choose name="Name56">
                    <dgm:if name="Name57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58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80"/>
                        </dgm:adjLst>
                      </dgm:shape>
                    </dgm:if>
                    <dgm:if name="Name59" axis="followSib" ptType="node" func="cnt" op="equ" val="2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50"/>
                        </dgm:adjLst>
                      </dgm:shape>
                    </dgm:if>
                    <dgm:if name="Name60" axis="followSib" ptType="node" func="cnt" op="equ" val="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35"/>
                        </dgm:adjLst>
                      </dgm:shape>
                    </dgm:if>
                    <dgm:if name="Name61" axis="followSib" ptType="node" func="cnt" op="equ" val="4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26"/>
                        </dgm:adjLst>
                      </dgm:shape>
                    </dgm:if>
                    <dgm:if name="Name62" axis="followSib" ptType="node" func="cnt" op="equ" val="5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20"/>
                        </dgm:adjLst>
                      </dgm:shape>
                    </dgm:if>
                    <dgm:else name="Name6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15.7143"/>
                        </dgm:adjLst>
                      </dgm:shape>
                    </dgm:else>
                  </dgm:choose>
                </dgm:if>
                <dgm:if name="Name64" axis="precedSib" ptType="node" func="cnt" op="equ" val="1">
                  <dgm:choose name="Name65">
                    <dgm:if name="Name66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67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50"/>
                        </dgm:adjLst>
                      </dgm:shape>
                    </dgm:if>
                    <dgm:if name="Name68" axis="followSib" ptType="node" func="cnt" op="equ" val="2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80"/>
                        </dgm:adjLst>
                      </dgm:shape>
                    </dgm:if>
                    <dgm:if name="Name69" axis="followSib" ptType="node" func="cnt" op="equ" val="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62"/>
                        </dgm:adjLst>
                      </dgm:shape>
                    </dgm:if>
                    <dgm:if name="Name70" axis="followSib" ptType="node" func="cnt" op="equ" val="4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50"/>
                        </dgm:adjLst>
                      </dgm:shape>
                    </dgm:if>
                    <dgm:else name="Name7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41.4286"/>
                        </dgm:adjLst>
                      </dgm:shape>
                    </dgm:else>
                  </dgm:choose>
                </dgm:if>
                <dgm:if name="Name72" axis="precedSib" ptType="node" func="cnt" op="equ" val="2">
                  <dgm:choose name="Name73">
                    <dgm:if name="Name74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75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35"/>
                        </dgm:adjLst>
                      </dgm:shape>
                    </dgm:if>
                    <dgm:if name="Name76" axis="followSib" ptType="node" func="cnt" op="equ" val="2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62"/>
                        </dgm:adjLst>
                      </dgm:shape>
                    </dgm:if>
                    <dgm:if name="Name77" axis="followSib" ptType="node" func="cnt" op="equ" val="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80"/>
                        </dgm:adjLst>
                      </dgm:shape>
                    </dgm:if>
                    <dgm:else name="Name78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67.1429"/>
                        </dgm:adjLst>
                      </dgm:shape>
                    </dgm:else>
                  </dgm:choose>
                </dgm:if>
                <dgm:if name="Name79" axis="precedSib" ptType="node" func="cnt" op="equ" val="3">
                  <dgm:choose name="Name80">
                    <dgm:if name="Name81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82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26"/>
                        </dgm:adjLst>
                      </dgm:shape>
                    </dgm:if>
                    <dgm:if name="Name83" axis="followSib" ptType="node" func="cnt" op="equ" val="2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50"/>
                        </dgm:adjLst>
                      </dgm:shape>
                    </dgm:if>
                    <dgm:else name="Name84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67.1429"/>
                        </dgm:adjLst>
                      </dgm:shape>
                    </dgm:else>
                  </dgm:choose>
                </dgm:if>
                <dgm:if name="Name85" axis="precedSib" ptType="node" func="cnt" op="equ" val="4">
                  <dgm:choose name="Name86">
                    <dgm:if name="Name87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88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20"/>
                        </dgm:adjLst>
                      </dgm:shape>
                    </dgm:if>
                    <dgm:else name="Name89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41.4286"/>
                        </dgm:adjLst>
                      </dgm:shape>
                    </dgm:else>
                  </dgm:choose>
                </dgm:if>
                <dgm:if name="Name90" axis="precedSib" ptType="node" func="cnt" op="equ" val="5">
                  <dgm:choose name="Name91">
                    <dgm:if name="Name92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else name="Name9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15.7143"/>
                        </dgm:adjLst>
                      </dgm:shape>
                    </dgm:else>
                  </dgm:choose>
                </dgm:if>
                <dgm:else name="Name94">
                  <dgm:shape xmlns:r="http://schemas.openxmlformats.org/officeDocument/2006/relationships" rot="180" type="pie" r:blip="">
                    <dgm:adjLst>
                      <dgm:adj idx="1" val="90"/>
                      <dgm:adj idx="2" val="-90"/>
                    </dgm:adjLst>
                  </dgm:shape>
                </dgm:else>
              </dgm:choose>
            </dgm:else>
          </dgm:choose>
          <dgm:presOf/>
        </dgm:layoutNode>
        <dgm:layoutNode name="Parent" styleLbl="revTx">
          <dgm:varLst>
            <dgm:chMax val="1"/>
            <dgm:chPref val="1"/>
            <dgm:bulletEnabled val="1"/>
          </dgm:varLst>
          <dgm:choose name="Name95">
            <dgm:if name="Name96" func="var" arg="dir" op="equ" val="norm">
              <dgm:alg type="tx">
                <dgm:param type="parTxLTRAlign" val="r"/>
                <dgm:param type="parTxRTLAlign" val="r"/>
                <dgm:param type="shpTxLTRAlignCh" val="r"/>
                <dgm:param type="shpTxRTLAlignCh" val="r"/>
                <dgm:param type="txAnchorVert" val="b"/>
                <dgm:param type="autoTxRot" val="grav"/>
              </dgm:alg>
            </dgm:if>
            <dgm:else name="Name97">
              <dgm:alg type="tx">
                <dgm:param type="parTxLTRAlign" val="l"/>
                <dgm:param type="parTxRTLAlign" val="l"/>
                <dgm:param type="shpTxLTRAlignCh" val="l"/>
                <dgm:param type="shpTxRTLAlignCh" val="l"/>
                <dgm:param type="txAnchorVert" val="b"/>
                <dgm:param type="autoTxRot" val="grav"/>
              </dgm:alg>
            </dgm:else>
          </dgm:choose>
          <dgm:choose name="Name98">
            <dgm:if name="Name99" func="var" arg="dir" op="equ" val="norm">
              <dgm:shape xmlns:r="http://schemas.openxmlformats.org/officeDocument/2006/relationships" rot="-90" type="rect" r:blip="">
                <dgm:adjLst/>
              </dgm:shape>
            </dgm:if>
            <dgm:else name="Name100">
              <dgm:shape xmlns:r="http://schemas.openxmlformats.org/officeDocument/2006/relationships" rot="90" type="rect" r:blip="">
                <dgm:adjLst/>
              </dgm:shape>
            </dgm:else>
          </dgm:choose>
          <dgm:presOf axis="self" ptType="node"/>
          <dgm:constrLst>
            <dgm:constr type="lMarg" refType="primFontSz" fact="0"/>
            <dgm:constr type="rMarg" refType="primFontSz" fact="0"/>
            <dgm:constr type="tMarg" refType="primFontSz" fact="0"/>
            <dgm:constr type="bMarg" refType="primFontSz" fact="0"/>
          </dgm:constrLst>
          <dgm:ruleLst>
            <dgm:rule type="primFontSz" val="5" fact="NaN" max="NaN"/>
          </dgm:ruleLst>
        </dgm:layoutNode>
      </dgm:layoutNode>
      <dgm:choose name="Name101">
        <dgm:if name="Name102" axis="ch" ptType="node" func="cnt" op="gte" val="1">
          <dgm:forEach name="negSibTransForEach" axis="ch" ptType="sibTrans" hideLastTrans="0" cnt="1">
            <dgm:layoutNode name="negSibTrans">
              <dgm:alg type="sp"/>
              <dgm:shape xmlns:r="http://schemas.openxmlformats.org/officeDocument/2006/relationships" r:blip="">
                <dgm:adjLst/>
              </dgm:shape>
            </dgm:layoutNode>
          </dgm:forEach>
          <dgm:layoutNode name="composite">
            <dgm:alg type="composite">
              <dgm:param type="ar" val="0.5"/>
            </dgm:alg>
            <dgm:shape xmlns:r="http://schemas.openxmlformats.org/officeDocument/2006/relationships" r:blip="">
              <dgm:adjLst/>
            </dgm:shape>
            <dgm:choose name="Name103">
              <dgm:if name="Name104" func="var" arg="dir" op="equ" val="norm">
                <dgm:constrLst>
                  <dgm:constr type="l" for="ch" forName="Child" refType="w" fact="0"/>
                  <dgm:constr type="t" for="ch" forName="Child" refType="h" fact="0"/>
                  <dgm:constr type="w" for="ch" forName="Child" refType="w"/>
                  <dgm:constr type="h" for="ch" forName="Child" refType="h"/>
                </dgm:constrLst>
              </dgm:if>
              <dgm:else name="Name105">
                <dgm:constrLst>
                  <dgm:constr type="r" for="ch" forName="Child" refType="w"/>
                  <dgm:constr type="t" for="ch" forName="Child" refType="h" fact="0"/>
                  <dgm:constr type="w" for="ch" forName="Child" refType="w"/>
                  <dgm:constr type="h" for="ch" forName="Child" refType="h"/>
                </dgm:constrLst>
              </dgm:else>
            </dgm:choose>
            <dgm:ruleLst/>
            <dgm:layoutNode name="Child" styleLbl="revTx">
              <dgm:varLst>
                <dgm:chMax val="0"/>
                <dgm:chPref val="0"/>
                <dgm:bulletEnabled val="1"/>
              </dgm:varLst>
              <dgm:choose name="Name106">
                <dgm:if name="Name107" func="var" arg="dir" op="equ" val="norm">
                  <dgm:alg type="tx">
                    <dgm:param type="parTxLTRAlign" val="l"/>
                    <dgm:param type="parTxRTLAlign" val="r"/>
                    <dgm:param type="txAnchorVert" val="t"/>
                  </dgm:alg>
                </dgm:if>
                <dgm:else name="Name108">
                  <dgm:alg type="tx">
                    <dgm:param type="parTxLTRAlign" val="r"/>
                    <dgm:param type="parTxRTLAlign" val="l"/>
                    <dgm:param type="txAnchorVert" val="t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"/>
                <dgm:constr type="rMarg" refType="primFontSz" fact="0"/>
                <dgm:constr type="tMarg" refType="primFontSz" fact="0"/>
                <dgm:constr type="bMarg" refType="primFontSz" fact="0"/>
              </dgm:constrLst>
              <dgm:ruleLst>
                <dgm:rule type="primFontSz" val="5" fact="NaN" max="NaN"/>
              </dgm:ruleLst>
            </dgm:layoutNode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</dgm:layoutNode>
          </dgm:forEach>
        </dgm:if>
        <dgm:else name="Name109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9/3/layout/PieProcess">
  <dgm:title val=""/>
  <dgm:desc val=""/>
  <dgm:catLst>
    <dgm:cat type="list" pri="8600"/>
    <dgm:cat type="process" pri="4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7"/>
      <dgm:chPref val="7"/>
      <dgm:dir/>
      <dgm:animOne val="branch"/>
      <dgm:animLvl val="lvl"/>
    </dgm:varLst>
    <dgm:choose name="Name1">
      <dgm:if name="Name2" func="var" arg="dir" op="equ" val="norm">
        <dgm:alg type="lin">
          <dgm:param type="linDir" val="fromL"/>
        </dgm:alg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" val="65"/>
      <dgm:constr type="primFontSz" for="des" forName="Child" refType="primFontSz" refFor="des" refForName="Parent" op="lte"/>
      <dgm:constr type="w" for="ch" forName="composite" refType="w"/>
      <dgm:constr type="h" for="ch" forName="composite" refType="h"/>
      <dgm:constr type="w" for="ch" forName="ParentComposite" refType="w" fact="0.5"/>
      <dgm:constr type="h" for="ch" forName="ParentComposite" refType="h"/>
      <dgm:constr type="w" for="ch" forName="negSibTrans" refType="h" refFor="ch" refForName="composite" fact="-0.075"/>
      <dgm:constr type="w" for="ch" forName="sibTrans" refType="w" refFor="ch" refForName="composite" fact="0.0425"/>
    </dgm:constrLst>
    <dgm:forEach name="nodesForEach" axis="ch" ptType="node" cnt="7">
      <dgm:layoutNode name="ParentComposite">
        <dgm:alg type="composite">
          <dgm:param type="ar" val="0.25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Parent" refType="w" fact="0"/>
              <dgm:constr type="t" for="ch" forName="Parent" refType="h" fact="0.275"/>
              <dgm:constr type="w" for="ch" forName="Parent" refType="w" fact="0.6"/>
              <dgm:constr type="h" for="ch" forName="Parent" refType="h" fact="0.725"/>
              <dgm:constr type="l" for="ch" forName="Chord" refType="w" fact="0"/>
              <dgm:constr type="t" for="ch" forName="Chord" refType="h" fact="0"/>
              <dgm:constr type="w" for="ch" forName="Chord" refType="w"/>
              <dgm:constr type="h" for="ch" forName="Chord" refType="h" fact="0.25"/>
              <dgm:constr type="l" for="ch" forName="Pie" refType="w" fact="0.1"/>
              <dgm:constr type="t" for="ch" forName="Pie" refType="h" fact="0.025"/>
              <dgm:constr type="w" for="ch" forName="Pie" refType="w" fact="0.8"/>
              <dgm:constr type="h" for="ch" forName="Pie" refType="h" fact="0.2"/>
            </dgm:constrLst>
          </dgm:if>
          <dgm:else name="Name6">
            <dgm:constrLst>
              <dgm:constr type="r" for="ch" forName="Parent" refType="w"/>
              <dgm:constr type="t" for="ch" forName="Parent" refType="h" fact="0.275"/>
              <dgm:constr type="w" for="ch" forName="Parent" refType="w" fact="0.6"/>
              <dgm:constr type="h" for="ch" forName="Parent" refType="h" fact="0.725"/>
              <dgm:constr type="r" for="ch" forName="Chord" refType="w"/>
              <dgm:constr type="t" for="ch" forName="Chord" refType="h" fact="0"/>
              <dgm:constr type="w" for="ch" forName="Chord" refType="w"/>
              <dgm:constr type="h" for="ch" forName="Chord" refType="h" fact="0.25"/>
              <dgm:constr type="r" for="ch" forName="Pie" refType="w" fact="0.9"/>
              <dgm:constr type="t" for="ch" forName="Pie" refType="h" fact="0.025"/>
              <dgm:constr type="w" for="ch" forName="Pie" refType="w" fact="0.8"/>
              <dgm:constr type="h" for="ch" forName="Pie" refType="h" fact="0.2"/>
            </dgm:constrLst>
          </dgm:else>
        </dgm:choose>
        <dgm:layoutNode name="Chord" styleLbl="bgShp">
          <dgm:alg type="sp"/>
          <dgm:choose name="Name7">
            <dgm:if name="Name8" func="var" arg="dir" op="equ" val="norm">
              <dgm:shape xmlns:r="http://schemas.openxmlformats.org/officeDocument/2006/relationships" type="chord" r:blip="">
                <dgm:adjLst>
                  <dgm:adj idx="1" val="80"/>
                  <dgm:adj idx="2" val="-80"/>
                </dgm:adjLst>
              </dgm:shape>
            </dgm:if>
            <dgm:else name="Name9">
              <dgm:shape xmlns:r="http://schemas.openxmlformats.org/officeDocument/2006/relationships" rot="180" type="chord" r:blip="">
                <dgm:adjLst>
                  <dgm:adj idx="1" val="80"/>
                  <dgm:adj idx="2" val="-80"/>
                </dgm:adjLst>
              </dgm:shape>
            </dgm:else>
          </dgm:choose>
          <dgm:presOf/>
        </dgm:layoutNode>
        <dgm:layoutNode name="Pie" styleLbl="alignNode1">
          <dgm:alg type="sp"/>
          <dgm:choose name="Name10">
            <dgm:if name="Name11" func="var" arg="dir" op="equ" val="norm">
              <dgm:choose name="Name12">
                <dgm:if name="Name13" axis="precedSib" ptType="node" func="cnt" op="equ" val="0">
                  <dgm:choose name="Name14">
                    <dgm:if name="Name15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16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80"/>
                          <dgm:adj idx="2" val="-90"/>
                        </dgm:adjLst>
                      </dgm:shape>
                    </dgm:if>
                    <dgm:if name="Name17" axis="followSib" ptType="node" func="cnt" op="equ" val="2">
                      <dgm:shape xmlns:r="http://schemas.openxmlformats.org/officeDocument/2006/relationships" type="pie" r:blip="">
                        <dgm:adjLst>
                          <dgm:adj idx="1" val="-150"/>
                          <dgm:adj idx="2" val="-90"/>
                        </dgm:adjLst>
                      </dgm:shape>
                    </dgm:if>
                    <dgm:if name="Name18" axis="followSib" ptType="node" func="cnt" op="equ" val="3">
                      <dgm:shape xmlns:r="http://schemas.openxmlformats.org/officeDocument/2006/relationships" type="pie" r:blip="">
                        <dgm:adjLst>
                          <dgm:adj idx="1" val="-135"/>
                          <dgm:adj idx="2" val="-90"/>
                        </dgm:adjLst>
                      </dgm:shape>
                    </dgm:if>
                    <dgm:if name="Name19" axis="followSib" ptType="node" func="cnt" op="equ" val="4">
                      <dgm:shape xmlns:r="http://schemas.openxmlformats.org/officeDocument/2006/relationships" type="pie" r:blip="">
                        <dgm:adjLst>
                          <dgm:adj idx="1" val="-126"/>
                          <dgm:adj idx="2" val="-90"/>
                        </dgm:adjLst>
                      </dgm:shape>
                    </dgm:if>
                    <dgm:if name="Name20" axis="followSib" ptType="node" func="cnt" op="equ" val="5">
                      <dgm:shape xmlns:r="http://schemas.openxmlformats.org/officeDocument/2006/relationships" type="pie" r:blip="">
                        <dgm:adjLst>
                          <dgm:adj idx="1" val="-120"/>
                          <dgm:adj idx="2" val="-90"/>
                        </dgm:adjLst>
                      </dgm:shape>
                    </dgm:if>
                    <dgm:else name="Name21">
                      <dgm:shape xmlns:r="http://schemas.openxmlformats.org/officeDocument/2006/relationships" type="pie" r:blip="">
                        <dgm:adjLst>
                          <dgm:adj idx="1" val="-115.7143"/>
                          <dgm:adj idx="2" val="-90"/>
                        </dgm:adjLst>
                      </dgm:shape>
                    </dgm:else>
                  </dgm:choose>
                </dgm:if>
                <dgm:if name="Name22" axis="precedSib" ptType="node" func="cnt" op="equ" val="1">
                  <dgm:choose name="Name23">
                    <dgm:if name="Name24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25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50"/>
                          <dgm:adj idx="2" val="-90"/>
                        </dgm:adjLst>
                      </dgm:shape>
                    </dgm:if>
                    <dgm:if name="Name26" axis="followSib" ptType="node" func="cnt" op="equ" val="2">
                      <dgm:shape xmlns:r="http://schemas.openxmlformats.org/officeDocument/2006/relationships" type="pie" r:blip="">
                        <dgm:adjLst>
                          <dgm:adj idx="1" val="180"/>
                          <dgm:adj idx="2" val="-90"/>
                        </dgm:adjLst>
                      </dgm:shape>
                    </dgm:if>
                    <dgm:if name="Name27" axis="followSib" ptType="node" func="cnt" op="equ" val="3">
                      <dgm:shape xmlns:r="http://schemas.openxmlformats.org/officeDocument/2006/relationships" type="pie" r:blip="">
                        <dgm:adjLst>
                          <dgm:adj idx="1" val="-162"/>
                          <dgm:adj idx="2" val="-90"/>
                        </dgm:adjLst>
                      </dgm:shape>
                    </dgm:if>
                    <dgm:if name="Name28" axis="followSib" ptType="node" func="cnt" op="equ" val="4">
                      <dgm:shape xmlns:r="http://schemas.openxmlformats.org/officeDocument/2006/relationships" type="pie" r:blip="">
                        <dgm:adjLst>
                          <dgm:adj idx="1" val="-150"/>
                          <dgm:adj idx="2" val="-90"/>
                        </dgm:adjLst>
                      </dgm:shape>
                    </dgm:if>
                    <dgm:else name="Name29">
                      <dgm:shape xmlns:r="http://schemas.openxmlformats.org/officeDocument/2006/relationships" type="pie" r:blip="">
                        <dgm:adjLst>
                          <dgm:adj idx="1" val="-141.4286"/>
                          <dgm:adj idx="2" val="-90"/>
                        </dgm:adjLst>
                      </dgm:shape>
                    </dgm:else>
                  </dgm:choose>
                </dgm:if>
                <dgm:if name="Name30" axis="precedSib" ptType="node" func="cnt" op="equ" val="2">
                  <dgm:choose name="Name31">
                    <dgm:if name="Name32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33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35"/>
                          <dgm:adj idx="2" val="-90"/>
                        </dgm:adjLst>
                      </dgm:shape>
                    </dgm:if>
                    <dgm:if name="Name34" axis="followSib" ptType="node" func="cnt" op="equ" val="2">
                      <dgm:shape xmlns:r="http://schemas.openxmlformats.org/officeDocument/2006/relationships" type="pie" r:blip="">
                        <dgm:adjLst>
                          <dgm:adj idx="1" val="162"/>
                          <dgm:adj idx="2" val="-90"/>
                        </dgm:adjLst>
                      </dgm:shape>
                    </dgm:if>
                    <dgm:if name="Name35" axis="followSib" ptType="node" func="cnt" op="equ" val="3">
                      <dgm:shape xmlns:r="http://schemas.openxmlformats.org/officeDocument/2006/relationships" type="pie" r:blip="">
                        <dgm:adjLst>
                          <dgm:adj idx="1" val="180"/>
                          <dgm:adj idx="2" val="-90"/>
                        </dgm:adjLst>
                      </dgm:shape>
                    </dgm:if>
                    <dgm:else name="Name36">
                      <dgm:shape xmlns:r="http://schemas.openxmlformats.org/officeDocument/2006/relationships" type="pie" r:blip="">
                        <dgm:adjLst>
                          <dgm:adj idx="1" val="-167.1429"/>
                          <dgm:adj idx="2" val="-90"/>
                        </dgm:adjLst>
                      </dgm:shape>
                    </dgm:else>
                  </dgm:choose>
                </dgm:if>
                <dgm:if name="Name37" axis="precedSib" ptType="node" func="cnt" op="equ" val="3">
                  <dgm:choose name="Name38">
                    <dgm:if name="Name39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40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26"/>
                          <dgm:adj idx="2" val="-90"/>
                        </dgm:adjLst>
                      </dgm:shape>
                    </dgm:if>
                    <dgm:if name="Name41" axis="followSib" ptType="node" func="cnt" op="equ" val="2">
                      <dgm:shape xmlns:r="http://schemas.openxmlformats.org/officeDocument/2006/relationships" type="pie" r:blip="">
                        <dgm:adjLst>
                          <dgm:adj idx="1" val="150"/>
                          <dgm:adj idx="2" val="-90"/>
                        </dgm:adjLst>
                      </dgm:shape>
                    </dgm:if>
                    <dgm:else name="Name42">
                      <dgm:shape xmlns:r="http://schemas.openxmlformats.org/officeDocument/2006/relationships" type="pie" r:blip="">
                        <dgm:adjLst>
                          <dgm:adj idx="1" val="167.1429"/>
                          <dgm:adj idx="2" val="-90"/>
                        </dgm:adjLst>
                      </dgm:shape>
                    </dgm:else>
                  </dgm:choose>
                </dgm:if>
                <dgm:if name="Name43" axis="precedSib" ptType="node" func="cnt" op="equ" val="4">
                  <dgm:choose name="Name44">
                    <dgm:if name="Name45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46" axis="followSib" ptType="node" func="cnt" op="equ" val="1">
                      <dgm:shape xmlns:r="http://schemas.openxmlformats.org/officeDocument/2006/relationships" type="pie" r:blip="">
                        <dgm:adjLst>
                          <dgm:adj idx="1" val="120"/>
                          <dgm:adj idx="2" val="-90"/>
                        </dgm:adjLst>
                      </dgm:shape>
                    </dgm:if>
                    <dgm:else name="Name47">
                      <dgm:shape xmlns:r="http://schemas.openxmlformats.org/officeDocument/2006/relationships" type="pie" r:blip="">
                        <dgm:adjLst>
                          <dgm:adj idx="1" val="141.4286"/>
                          <dgm:adj idx="2" val="-90"/>
                        </dgm:adjLst>
                      </dgm:shape>
                    </dgm:else>
                  </dgm:choose>
                </dgm:if>
                <dgm:if name="Name48" axis="precedSib" ptType="node" func="cnt" op="equ" val="5">
                  <dgm:choose name="Name49">
                    <dgm:if name="Name50" axis="followSib" ptType="node" func="cnt" op="equ" val="0">
                      <dgm:shape xmlns:r="http://schemas.openxmlformats.org/officeDocument/2006/relationships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else name="Name51">
                      <dgm:shape xmlns:r="http://schemas.openxmlformats.org/officeDocument/2006/relationships" type="pie" r:blip="">
                        <dgm:adjLst>
                          <dgm:adj idx="1" val="115.7143"/>
                          <dgm:adj idx="2" val="-90"/>
                        </dgm:adjLst>
                      </dgm:shape>
                    </dgm:else>
                  </dgm:choose>
                </dgm:if>
                <dgm:else name="Name52">
                  <dgm:shape xmlns:r="http://schemas.openxmlformats.org/officeDocument/2006/relationships" type="pie" r:blip="">
                    <dgm:adjLst>
                      <dgm:adj idx="1" val="90"/>
                      <dgm:adj idx="2" val="-90"/>
                    </dgm:adjLst>
                  </dgm:shape>
                </dgm:else>
              </dgm:choose>
            </dgm:if>
            <dgm:else name="Name53">
              <dgm:choose name="Name54">
                <dgm:if name="Name55" axis="precedSib" ptType="node" func="cnt" op="equ" val="0">
                  <dgm:choose name="Name56">
                    <dgm:if name="Name57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58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80"/>
                        </dgm:adjLst>
                      </dgm:shape>
                    </dgm:if>
                    <dgm:if name="Name59" axis="followSib" ptType="node" func="cnt" op="equ" val="2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50"/>
                        </dgm:adjLst>
                      </dgm:shape>
                    </dgm:if>
                    <dgm:if name="Name60" axis="followSib" ptType="node" func="cnt" op="equ" val="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35"/>
                        </dgm:adjLst>
                      </dgm:shape>
                    </dgm:if>
                    <dgm:if name="Name61" axis="followSib" ptType="node" func="cnt" op="equ" val="4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26"/>
                        </dgm:adjLst>
                      </dgm:shape>
                    </dgm:if>
                    <dgm:if name="Name62" axis="followSib" ptType="node" func="cnt" op="equ" val="5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20"/>
                        </dgm:adjLst>
                      </dgm:shape>
                    </dgm:if>
                    <dgm:else name="Name6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15.7143"/>
                        </dgm:adjLst>
                      </dgm:shape>
                    </dgm:else>
                  </dgm:choose>
                </dgm:if>
                <dgm:if name="Name64" axis="precedSib" ptType="node" func="cnt" op="equ" val="1">
                  <dgm:choose name="Name65">
                    <dgm:if name="Name66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67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50"/>
                        </dgm:adjLst>
                      </dgm:shape>
                    </dgm:if>
                    <dgm:if name="Name68" axis="followSib" ptType="node" func="cnt" op="equ" val="2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80"/>
                        </dgm:adjLst>
                      </dgm:shape>
                    </dgm:if>
                    <dgm:if name="Name69" axis="followSib" ptType="node" func="cnt" op="equ" val="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62"/>
                        </dgm:adjLst>
                      </dgm:shape>
                    </dgm:if>
                    <dgm:if name="Name70" axis="followSib" ptType="node" func="cnt" op="equ" val="4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50"/>
                        </dgm:adjLst>
                      </dgm:shape>
                    </dgm:if>
                    <dgm:else name="Name7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41.4286"/>
                        </dgm:adjLst>
                      </dgm:shape>
                    </dgm:else>
                  </dgm:choose>
                </dgm:if>
                <dgm:if name="Name72" axis="precedSib" ptType="node" func="cnt" op="equ" val="2">
                  <dgm:choose name="Name73">
                    <dgm:if name="Name74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75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35"/>
                        </dgm:adjLst>
                      </dgm:shape>
                    </dgm:if>
                    <dgm:if name="Name76" axis="followSib" ptType="node" func="cnt" op="equ" val="2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62"/>
                        </dgm:adjLst>
                      </dgm:shape>
                    </dgm:if>
                    <dgm:if name="Name77" axis="followSib" ptType="node" func="cnt" op="equ" val="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80"/>
                        </dgm:adjLst>
                      </dgm:shape>
                    </dgm:if>
                    <dgm:else name="Name78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167.1429"/>
                        </dgm:adjLst>
                      </dgm:shape>
                    </dgm:else>
                  </dgm:choose>
                </dgm:if>
                <dgm:if name="Name79" axis="precedSib" ptType="node" func="cnt" op="equ" val="3">
                  <dgm:choose name="Name80">
                    <dgm:if name="Name81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82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26"/>
                        </dgm:adjLst>
                      </dgm:shape>
                    </dgm:if>
                    <dgm:if name="Name83" axis="followSib" ptType="node" func="cnt" op="equ" val="2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50"/>
                        </dgm:adjLst>
                      </dgm:shape>
                    </dgm:if>
                    <dgm:else name="Name84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67.1429"/>
                        </dgm:adjLst>
                      </dgm:shape>
                    </dgm:else>
                  </dgm:choose>
                </dgm:if>
                <dgm:if name="Name85" axis="precedSib" ptType="node" func="cnt" op="equ" val="4">
                  <dgm:choose name="Name86">
                    <dgm:if name="Name87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if name="Name88" axis="followSib" ptType="node" func="cnt" op="equ" val="1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20"/>
                        </dgm:adjLst>
                      </dgm:shape>
                    </dgm:if>
                    <dgm:else name="Name89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41.4286"/>
                        </dgm:adjLst>
                      </dgm:shape>
                    </dgm:else>
                  </dgm:choose>
                </dgm:if>
                <dgm:if name="Name90" axis="precedSib" ptType="node" func="cnt" op="equ" val="5">
                  <dgm:choose name="Name91">
                    <dgm:if name="Name92" axis="followSib" ptType="node" func="cnt" op="equ" val="0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90"/>
                        </dgm:adjLst>
                      </dgm:shape>
                    </dgm:if>
                    <dgm:else name="Name93">
                      <dgm:shape xmlns:r="http://schemas.openxmlformats.org/officeDocument/2006/relationships" rot="180" type="pie" r:blip="">
                        <dgm:adjLst>
                          <dgm:adj idx="1" val="90"/>
                          <dgm:adj idx="2" val="-115.7143"/>
                        </dgm:adjLst>
                      </dgm:shape>
                    </dgm:else>
                  </dgm:choose>
                </dgm:if>
                <dgm:else name="Name94">
                  <dgm:shape xmlns:r="http://schemas.openxmlformats.org/officeDocument/2006/relationships" rot="180" type="pie" r:blip="">
                    <dgm:adjLst>
                      <dgm:adj idx="1" val="90"/>
                      <dgm:adj idx="2" val="-90"/>
                    </dgm:adjLst>
                  </dgm:shape>
                </dgm:else>
              </dgm:choose>
            </dgm:else>
          </dgm:choose>
          <dgm:presOf/>
        </dgm:layoutNode>
        <dgm:layoutNode name="Parent" styleLbl="revTx">
          <dgm:varLst>
            <dgm:chMax val="1"/>
            <dgm:chPref val="1"/>
            <dgm:bulletEnabled val="1"/>
          </dgm:varLst>
          <dgm:choose name="Name95">
            <dgm:if name="Name96" func="var" arg="dir" op="equ" val="norm">
              <dgm:alg type="tx">
                <dgm:param type="parTxLTRAlign" val="r"/>
                <dgm:param type="parTxRTLAlign" val="r"/>
                <dgm:param type="shpTxLTRAlignCh" val="r"/>
                <dgm:param type="shpTxRTLAlignCh" val="r"/>
                <dgm:param type="txAnchorVert" val="b"/>
                <dgm:param type="autoTxRot" val="grav"/>
              </dgm:alg>
            </dgm:if>
            <dgm:else name="Name97">
              <dgm:alg type="tx">
                <dgm:param type="parTxLTRAlign" val="l"/>
                <dgm:param type="parTxRTLAlign" val="l"/>
                <dgm:param type="shpTxLTRAlignCh" val="l"/>
                <dgm:param type="shpTxRTLAlignCh" val="l"/>
                <dgm:param type="txAnchorVert" val="b"/>
                <dgm:param type="autoTxRot" val="grav"/>
              </dgm:alg>
            </dgm:else>
          </dgm:choose>
          <dgm:choose name="Name98">
            <dgm:if name="Name99" func="var" arg="dir" op="equ" val="norm">
              <dgm:shape xmlns:r="http://schemas.openxmlformats.org/officeDocument/2006/relationships" rot="-90" type="rect" r:blip="">
                <dgm:adjLst/>
              </dgm:shape>
            </dgm:if>
            <dgm:else name="Name100">
              <dgm:shape xmlns:r="http://schemas.openxmlformats.org/officeDocument/2006/relationships" rot="90" type="rect" r:blip="">
                <dgm:adjLst/>
              </dgm:shape>
            </dgm:else>
          </dgm:choose>
          <dgm:presOf axis="self" ptType="node"/>
          <dgm:constrLst>
            <dgm:constr type="lMarg" refType="primFontSz" fact="0"/>
            <dgm:constr type="rMarg" refType="primFontSz" fact="0"/>
            <dgm:constr type="tMarg" refType="primFontSz" fact="0"/>
            <dgm:constr type="bMarg" refType="primFontSz" fact="0"/>
          </dgm:constrLst>
          <dgm:ruleLst>
            <dgm:rule type="primFontSz" val="5" fact="NaN" max="NaN"/>
          </dgm:ruleLst>
        </dgm:layoutNode>
      </dgm:layoutNode>
      <dgm:choose name="Name101">
        <dgm:if name="Name102" axis="ch" ptType="node" func="cnt" op="gte" val="1">
          <dgm:forEach name="negSibTransForEach" axis="ch" ptType="sibTrans" hideLastTrans="0" cnt="1">
            <dgm:layoutNode name="negSibTrans">
              <dgm:alg type="sp"/>
              <dgm:shape xmlns:r="http://schemas.openxmlformats.org/officeDocument/2006/relationships" r:blip="">
                <dgm:adjLst/>
              </dgm:shape>
            </dgm:layoutNode>
          </dgm:forEach>
          <dgm:layoutNode name="composite">
            <dgm:alg type="composite">
              <dgm:param type="ar" val="0.5"/>
            </dgm:alg>
            <dgm:shape xmlns:r="http://schemas.openxmlformats.org/officeDocument/2006/relationships" r:blip="">
              <dgm:adjLst/>
            </dgm:shape>
            <dgm:choose name="Name103">
              <dgm:if name="Name104" func="var" arg="dir" op="equ" val="norm">
                <dgm:constrLst>
                  <dgm:constr type="l" for="ch" forName="Child" refType="w" fact="0"/>
                  <dgm:constr type="t" for="ch" forName="Child" refType="h" fact="0"/>
                  <dgm:constr type="w" for="ch" forName="Child" refType="w"/>
                  <dgm:constr type="h" for="ch" forName="Child" refType="h"/>
                </dgm:constrLst>
              </dgm:if>
              <dgm:else name="Name105">
                <dgm:constrLst>
                  <dgm:constr type="r" for="ch" forName="Child" refType="w"/>
                  <dgm:constr type="t" for="ch" forName="Child" refType="h" fact="0"/>
                  <dgm:constr type="w" for="ch" forName="Child" refType="w"/>
                  <dgm:constr type="h" for="ch" forName="Child" refType="h"/>
                </dgm:constrLst>
              </dgm:else>
            </dgm:choose>
            <dgm:ruleLst/>
            <dgm:layoutNode name="Child" styleLbl="revTx">
              <dgm:varLst>
                <dgm:chMax val="0"/>
                <dgm:chPref val="0"/>
                <dgm:bulletEnabled val="1"/>
              </dgm:varLst>
              <dgm:choose name="Name106">
                <dgm:if name="Name107" func="var" arg="dir" op="equ" val="norm">
                  <dgm:alg type="tx">
                    <dgm:param type="parTxLTRAlign" val="l"/>
                    <dgm:param type="parTxRTLAlign" val="r"/>
                    <dgm:param type="txAnchorVert" val="t"/>
                  </dgm:alg>
                </dgm:if>
                <dgm:else name="Name108">
                  <dgm:alg type="tx">
                    <dgm:param type="parTxLTRAlign" val="r"/>
                    <dgm:param type="parTxRTLAlign" val="l"/>
                    <dgm:param type="txAnchorVert" val="t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"/>
                <dgm:constr type="rMarg" refType="primFontSz" fact="0"/>
                <dgm:constr type="tMarg" refType="primFontSz" fact="0"/>
                <dgm:constr type="bMarg" refType="primFontSz" fact="0"/>
              </dgm:constrLst>
              <dgm:ruleLst>
                <dgm:rule type="primFontSz" val="5" fact="NaN" max="NaN"/>
              </dgm:ruleLst>
            </dgm:layoutNode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</dgm:layoutNode>
          </dgm:forEach>
        </dgm:if>
        <dgm:else name="Name109"/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3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5">
  <dgm:title val=""/>
  <dgm:desc val=""/>
  <dgm:catLst>
    <dgm:cat type="3D" pri="11500"/>
  </dgm:catLst>
  <dgm:scene3d>
    <a:camera prst="isometricOffAxis2Left" zoom="95000"/>
    <a:lightRig rig="flat" dir="t"/>
  </dgm:scene3d>
  <dgm:styleLbl name="node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5715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81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52400" extrusionH="1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38100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3810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400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150"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63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4005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40050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4005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15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11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19</cp:revision>
  <dcterms:created xsi:type="dcterms:W3CDTF">2018-09-14T16:18:00Z</dcterms:created>
  <dcterms:modified xsi:type="dcterms:W3CDTF">2019-01-17T12:37:00Z</dcterms:modified>
</cp:coreProperties>
</file>